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088C5" w14:textId="608D5ACD" w:rsidR="005016EF" w:rsidRPr="00B365AD" w:rsidRDefault="002844B1" w:rsidP="002844B1">
      <w:pPr>
        <w:spacing w:after="0"/>
        <w:jc w:val="center"/>
        <w:rPr>
          <w:rFonts w:ascii="Times New Roman" w:hAnsi="Times New Roman" w:cs="Times New Roman"/>
          <w:b/>
          <w:bCs/>
          <w:color w:val="000000" w:themeColor="text1"/>
          <w:sz w:val="28"/>
          <w:szCs w:val="28"/>
        </w:rPr>
      </w:pPr>
      <w:r w:rsidRPr="00B365AD">
        <w:rPr>
          <w:rFonts w:ascii="Times New Roman" w:hAnsi="Times New Roman" w:cs="Times New Roman"/>
          <w:b/>
          <w:bCs/>
          <w:color w:val="000000" w:themeColor="text1"/>
          <w:sz w:val="28"/>
          <w:szCs w:val="28"/>
        </w:rPr>
        <w:t>TIẾP THU, GIẢI TRÌNH Ý KIẾN THAM GIA GÓP Ý</w:t>
      </w:r>
      <w:r w:rsidR="005016EF" w:rsidRPr="00B365AD">
        <w:rPr>
          <w:rFonts w:ascii="Times New Roman" w:hAnsi="Times New Roman" w:cs="Times New Roman"/>
          <w:b/>
          <w:bCs/>
          <w:color w:val="000000" w:themeColor="text1"/>
          <w:sz w:val="28"/>
          <w:szCs w:val="28"/>
        </w:rPr>
        <w:t xml:space="preserve"> </w:t>
      </w:r>
      <w:r w:rsidRPr="00B365AD">
        <w:rPr>
          <w:rFonts w:ascii="Times New Roman" w:hAnsi="Times New Roman" w:cs="Times New Roman"/>
          <w:b/>
          <w:bCs/>
          <w:color w:val="000000" w:themeColor="text1"/>
          <w:sz w:val="28"/>
          <w:szCs w:val="28"/>
        </w:rPr>
        <w:t>ĐỐI VỚI DỰ THẢO</w:t>
      </w:r>
      <w:r w:rsidR="009E528B" w:rsidRPr="00B365AD">
        <w:rPr>
          <w:rFonts w:ascii="Times New Roman" w:hAnsi="Times New Roman" w:cs="Times New Roman"/>
          <w:b/>
          <w:bCs/>
          <w:color w:val="000000" w:themeColor="text1"/>
          <w:sz w:val="28"/>
          <w:szCs w:val="28"/>
        </w:rPr>
        <w:t xml:space="preserve"> TCVN </w:t>
      </w:r>
    </w:p>
    <w:p w14:paraId="7C4C1625" w14:textId="65F9A09A" w:rsidR="00CA3A39" w:rsidRPr="00B365AD" w:rsidRDefault="009E528B" w:rsidP="002844B1">
      <w:pPr>
        <w:spacing w:after="0"/>
        <w:jc w:val="center"/>
        <w:rPr>
          <w:rFonts w:ascii="Times New Roman" w:hAnsi="Times New Roman" w:cs="Times New Roman"/>
          <w:b/>
          <w:bCs/>
          <w:color w:val="000000" w:themeColor="text1"/>
          <w:sz w:val="28"/>
          <w:szCs w:val="28"/>
        </w:rPr>
      </w:pPr>
      <w:r w:rsidRPr="00B365AD">
        <w:rPr>
          <w:rFonts w:ascii="Times New Roman" w:hAnsi="Times New Roman" w:cs="Times New Roman"/>
          <w:b/>
          <w:bCs/>
          <w:color w:val="000000" w:themeColor="text1"/>
          <w:sz w:val="28"/>
          <w:szCs w:val="28"/>
        </w:rPr>
        <w:t xml:space="preserve">ỨNG DỤNG ĐƯỜNG SẮT – THIẾT KẾ DÀNH CHO NGƯỜI KHUYẾT TẬT SỬ DỤNG </w:t>
      </w:r>
      <w:r w:rsidR="00C743D7" w:rsidRPr="00B365AD">
        <w:rPr>
          <w:rFonts w:ascii="Times New Roman" w:hAnsi="Times New Roman" w:cs="Times New Roman"/>
          <w:b/>
          <w:bCs/>
          <w:color w:val="000000" w:themeColor="text1"/>
          <w:sz w:val="28"/>
          <w:szCs w:val="28"/>
        </w:rPr>
        <w:br/>
      </w:r>
      <w:r w:rsidR="001B0C71" w:rsidRPr="00B365AD">
        <w:rPr>
          <w:rFonts w:ascii="Times New Roman" w:hAnsi="Times New Roman" w:cs="Times New Roman"/>
          <w:b/>
          <w:bCs/>
          <w:color w:val="000000" w:themeColor="text1"/>
          <w:sz w:val="28"/>
          <w:szCs w:val="28"/>
        </w:rPr>
        <w:t>– PHẦN 1: ĐỘ TƯƠNG PHẢN</w:t>
      </w:r>
      <w:r w:rsidR="00C743D7" w:rsidRPr="00B365AD">
        <w:rPr>
          <w:rFonts w:ascii="Times New Roman" w:hAnsi="Times New Roman" w:cs="Times New Roman"/>
          <w:b/>
          <w:bCs/>
          <w:color w:val="000000" w:themeColor="text1"/>
          <w:sz w:val="28"/>
          <w:szCs w:val="28"/>
        </w:rPr>
        <w:t xml:space="preserve"> (TC2553)</w:t>
      </w:r>
    </w:p>
    <w:p w14:paraId="79D1A20E" w14:textId="751D53F8" w:rsidR="00B6275E" w:rsidRPr="00B365AD" w:rsidRDefault="00B6275E" w:rsidP="00B6275E">
      <w:pPr>
        <w:spacing w:after="0"/>
        <w:rPr>
          <w:rFonts w:ascii="Times New Roman" w:hAnsi="Times New Roman" w:cs="Times New Roman"/>
          <w:b/>
          <w:bCs/>
          <w:color w:val="000000" w:themeColor="text1"/>
          <w:sz w:val="28"/>
          <w:szCs w:val="28"/>
        </w:rPr>
      </w:pPr>
    </w:p>
    <w:p w14:paraId="07F35CF9" w14:textId="0E0B4C08" w:rsidR="00B6275E" w:rsidRPr="00B365AD" w:rsidRDefault="00B6275E" w:rsidP="00B6275E">
      <w:pPr>
        <w:spacing w:after="0"/>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Trên cơ sở ý kiến góp ý của các </w:t>
      </w:r>
      <w:r w:rsidR="002D25FF" w:rsidRPr="00B365AD">
        <w:rPr>
          <w:rFonts w:ascii="Times New Roman" w:hAnsi="Times New Roman" w:cs="Times New Roman"/>
          <w:color w:val="000000" w:themeColor="text1"/>
          <w:sz w:val="28"/>
          <w:szCs w:val="28"/>
        </w:rPr>
        <w:t xml:space="preserve">bộ ngành, </w:t>
      </w:r>
      <w:r w:rsidRPr="00B365AD">
        <w:rPr>
          <w:rFonts w:ascii="Times New Roman" w:hAnsi="Times New Roman" w:cs="Times New Roman"/>
          <w:color w:val="000000" w:themeColor="text1"/>
          <w:sz w:val="28"/>
          <w:szCs w:val="28"/>
        </w:rPr>
        <w:t>cơ quan</w:t>
      </w:r>
      <w:r w:rsidR="0094373B" w:rsidRPr="00B365AD">
        <w:rPr>
          <w:rFonts w:ascii="Times New Roman" w:hAnsi="Times New Roman" w:cs="Times New Roman"/>
          <w:color w:val="000000" w:themeColor="text1"/>
          <w:sz w:val="28"/>
          <w:szCs w:val="28"/>
        </w:rPr>
        <w:t>,</w:t>
      </w:r>
      <w:r w:rsidRPr="00B365AD">
        <w:rPr>
          <w:rFonts w:ascii="Times New Roman" w:hAnsi="Times New Roman" w:cs="Times New Roman"/>
          <w:color w:val="000000" w:themeColor="text1"/>
          <w:sz w:val="28"/>
          <w:szCs w:val="28"/>
        </w:rPr>
        <w:t xml:space="preserve"> đơn vị</w:t>
      </w:r>
      <w:r w:rsidR="002D25FF" w:rsidRPr="00B365AD">
        <w:rPr>
          <w:rFonts w:ascii="Times New Roman" w:hAnsi="Times New Roman" w:cs="Times New Roman"/>
          <w:color w:val="000000" w:themeColor="text1"/>
          <w:sz w:val="28"/>
          <w:szCs w:val="28"/>
        </w:rPr>
        <w:t xml:space="preserve"> và địa phương</w:t>
      </w:r>
      <w:r w:rsidR="0094373B" w:rsidRPr="00B365AD">
        <w:rPr>
          <w:rFonts w:ascii="Times New Roman" w:hAnsi="Times New Roman" w:cs="Times New Roman"/>
          <w:color w:val="000000" w:themeColor="text1"/>
          <w:sz w:val="28"/>
          <w:szCs w:val="28"/>
        </w:rPr>
        <w:t>:</w:t>
      </w:r>
    </w:p>
    <w:p w14:paraId="0B060A7A" w14:textId="56C67833" w:rsidR="00B53E61" w:rsidRPr="00B365AD" w:rsidRDefault="00B53E61" w:rsidP="005E13C7">
      <w:pPr>
        <w:pStyle w:val="ListParagraph"/>
        <w:numPr>
          <w:ilvl w:val="0"/>
          <w:numId w:val="10"/>
        </w:numPr>
        <w:spacing w:after="0"/>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Cục đăng kiểm Việt Nam.</w:t>
      </w:r>
    </w:p>
    <w:p w14:paraId="2F8FA496" w14:textId="0AF0CE0A" w:rsidR="00B53E61" w:rsidRPr="00B365AD" w:rsidRDefault="00D41160" w:rsidP="005E13C7">
      <w:pPr>
        <w:pStyle w:val="ListParagraph"/>
        <w:numPr>
          <w:ilvl w:val="0"/>
          <w:numId w:val="10"/>
        </w:numPr>
        <w:spacing w:after="0"/>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Cục Kinh tế - Quản lý đầu tư xây dựng  </w:t>
      </w:r>
    </w:p>
    <w:p w14:paraId="680D6C04" w14:textId="4291C207" w:rsidR="00727DA3" w:rsidRPr="00B365AD" w:rsidRDefault="00727DA3" w:rsidP="005E13C7">
      <w:pPr>
        <w:pStyle w:val="ListParagraph"/>
        <w:numPr>
          <w:ilvl w:val="0"/>
          <w:numId w:val="10"/>
        </w:numPr>
        <w:spacing w:after="0"/>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Viện </w:t>
      </w:r>
      <w:r w:rsidR="005D26D1" w:rsidRPr="00B365AD">
        <w:rPr>
          <w:rFonts w:ascii="Times New Roman" w:hAnsi="Times New Roman" w:cs="Times New Roman"/>
          <w:color w:val="000000" w:themeColor="text1"/>
          <w:sz w:val="28"/>
          <w:szCs w:val="28"/>
        </w:rPr>
        <w:t>Khoa học công nghệ GTVT – Bộ Xây dựng.</w:t>
      </w:r>
    </w:p>
    <w:p w14:paraId="1C2E55D7" w14:textId="3161F1DE" w:rsidR="005D26D1" w:rsidRPr="00B365AD" w:rsidRDefault="009956E3" w:rsidP="005E13C7">
      <w:pPr>
        <w:pStyle w:val="ListParagraph"/>
        <w:numPr>
          <w:ilvl w:val="0"/>
          <w:numId w:val="10"/>
        </w:numPr>
        <w:spacing w:after="0"/>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Tư vấn thiết kế giao thông vận tải – CTCP</w:t>
      </w:r>
    </w:p>
    <w:p w14:paraId="2833D448" w14:textId="4228ABFC" w:rsidR="00D41160" w:rsidRDefault="00D41160" w:rsidP="00D41160">
      <w:pPr>
        <w:pStyle w:val="ListParagraph"/>
        <w:numPr>
          <w:ilvl w:val="0"/>
          <w:numId w:val="10"/>
        </w:numPr>
        <w:spacing w:after="0"/>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Tổng Công ty Đường sắt Việt Nam; </w:t>
      </w:r>
    </w:p>
    <w:p w14:paraId="35426BC3" w14:textId="5C119723" w:rsidR="00880C74" w:rsidRPr="00B365AD" w:rsidRDefault="00880C74" w:rsidP="00D41160">
      <w:pPr>
        <w:pStyle w:val="ListParagraph"/>
        <w:numPr>
          <w:ilvl w:val="0"/>
          <w:numId w:val="10"/>
        </w:numPr>
        <w:spacing w:after="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Công ty cổ phần vận tải đường sắt;</w:t>
      </w:r>
    </w:p>
    <w:p w14:paraId="3513E402" w14:textId="3C3C8495" w:rsidR="009956E3" w:rsidRPr="00B365AD" w:rsidRDefault="006A2FEE" w:rsidP="005E13C7">
      <w:pPr>
        <w:pStyle w:val="ListParagraph"/>
        <w:numPr>
          <w:ilvl w:val="0"/>
          <w:numId w:val="10"/>
        </w:numPr>
        <w:spacing w:after="0"/>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Công ty cổ phần xe lửa Dĩ An</w:t>
      </w:r>
    </w:p>
    <w:p w14:paraId="232C2973" w14:textId="27EEFFEA" w:rsidR="006A2FEE" w:rsidRPr="00B365AD" w:rsidRDefault="0076565D" w:rsidP="005E13C7">
      <w:pPr>
        <w:pStyle w:val="ListParagraph"/>
        <w:numPr>
          <w:ilvl w:val="0"/>
          <w:numId w:val="10"/>
        </w:numPr>
        <w:spacing w:after="0"/>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quản lý đường sắt đô thị Hà Nội</w:t>
      </w:r>
    </w:p>
    <w:p w14:paraId="3D778EFF" w14:textId="7011EFB2" w:rsidR="006F4068" w:rsidRPr="00880C74" w:rsidRDefault="00CF4169" w:rsidP="00880C74">
      <w:pPr>
        <w:pStyle w:val="ListParagraph"/>
        <w:numPr>
          <w:ilvl w:val="0"/>
          <w:numId w:val="10"/>
        </w:numPr>
        <w:spacing w:after="0"/>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quản lý đường sắt đô thị TP. Hồ Chí Minh</w:t>
      </w:r>
      <w:r w:rsidR="006F4068" w:rsidRPr="00B365AD">
        <w:rPr>
          <w:rFonts w:ascii="Times New Roman" w:hAnsi="Times New Roman" w:cs="Times New Roman"/>
          <w:color w:val="000000" w:themeColor="text1"/>
          <w:sz w:val="28"/>
          <w:szCs w:val="28"/>
        </w:rPr>
        <w:t>.</w:t>
      </w:r>
    </w:p>
    <w:p w14:paraId="75452914" w14:textId="7B75EEB8" w:rsidR="00B6275E" w:rsidRPr="00B365AD" w:rsidRDefault="00B6275E" w:rsidP="00B6275E">
      <w:pPr>
        <w:spacing w:after="0"/>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Ý kiến góp ý được </w:t>
      </w:r>
      <w:r w:rsidR="00954ECE" w:rsidRPr="00B365AD">
        <w:rPr>
          <w:rFonts w:ascii="Times New Roman" w:hAnsi="Times New Roman" w:cs="Times New Roman"/>
          <w:color w:val="000000" w:themeColor="text1"/>
          <w:sz w:val="28"/>
          <w:szCs w:val="28"/>
        </w:rPr>
        <w:t>Ban soạn thảo, Cục Đường sắt Việt Nam</w:t>
      </w:r>
      <w:r w:rsidR="0094373B" w:rsidRPr="00B365AD">
        <w:rPr>
          <w:rFonts w:ascii="Times New Roman" w:hAnsi="Times New Roman" w:cs="Times New Roman"/>
          <w:color w:val="000000" w:themeColor="text1"/>
          <w:sz w:val="28"/>
          <w:szCs w:val="28"/>
        </w:rPr>
        <w:t xml:space="preserve"> </w:t>
      </w:r>
      <w:r w:rsidRPr="00B365AD">
        <w:rPr>
          <w:rFonts w:ascii="Times New Roman" w:hAnsi="Times New Roman" w:cs="Times New Roman"/>
          <w:color w:val="000000" w:themeColor="text1"/>
          <w:sz w:val="28"/>
          <w:szCs w:val="28"/>
        </w:rPr>
        <w:t>tiếp thu và giải trình cụ thể tại Bảng dưới đây</w:t>
      </w:r>
      <w:r w:rsidR="000D6C5D" w:rsidRPr="00B365AD">
        <w:rPr>
          <w:rFonts w:ascii="Times New Roman" w:hAnsi="Times New Roman" w:cs="Times New Roman"/>
          <w:color w:val="000000" w:themeColor="text1"/>
          <w:sz w:val="28"/>
          <w:szCs w:val="28"/>
        </w:rPr>
        <w:t>:</w:t>
      </w:r>
    </w:p>
    <w:tbl>
      <w:tblPr>
        <w:tblStyle w:val="TableGrid"/>
        <w:tblW w:w="14596" w:type="dxa"/>
        <w:tblLook w:val="04A0" w:firstRow="1" w:lastRow="0" w:firstColumn="1" w:lastColumn="0" w:noHBand="0" w:noVBand="1"/>
      </w:tblPr>
      <w:tblGrid>
        <w:gridCol w:w="1696"/>
        <w:gridCol w:w="2268"/>
        <w:gridCol w:w="4820"/>
        <w:gridCol w:w="5812"/>
      </w:tblGrid>
      <w:tr w:rsidR="00376F89" w:rsidRPr="00B365AD" w14:paraId="1299F1EE" w14:textId="77777777" w:rsidTr="00326DD5">
        <w:trPr>
          <w:tblHeader/>
        </w:trPr>
        <w:tc>
          <w:tcPr>
            <w:tcW w:w="1696" w:type="dxa"/>
            <w:vAlign w:val="center"/>
          </w:tcPr>
          <w:p w14:paraId="3BF79252" w14:textId="77777777" w:rsidR="00376F89" w:rsidRPr="00B365AD" w:rsidRDefault="00376F89" w:rsidP="00C241D3">
            <w:pPr>
              <w:spacing w:line="288" w:lineRule="auto"/>
              <w:jc w:val="center"/>
              <w:rPr>
                <w:rFonts w:ascii="Times New Roman" w:hAnsi="Times New Roman" w:cs="Times New Roman"/>
                <w:b/>
                <w:bCs/>
                <w:color w:val="000000" w:themeColor="text1"/>
                <w:sz w:val="28"/>
                <w:szCs w:val="28"/>
              </w:rPr>
            </w:pPr>
            <w:r w:rsidRPr="00B365AD">
              <w:rPr>
                <w:rFonts w:ascii="Times New Roman" w:hAnsi="Times New Roman" w:cs="Times New Roman"/>
                <w:b/>
                <w:bCs/>
                <w:color w:val="000000" w:themeColor="text1"/>
                <w:sz w:val="28"/>
                <w:szCs w:val="28"/>
              </w:rPr>
              <w:t>KHOẢN, MỤC</w:t>
            </w:r>
          </w:p>
        </w:tc>
        <w:tc>
          <w:tcPr>
            <w:tcW w:w="2268" w:type="dxa"/>
            <w:vAlign w:val="center"/>
          </w:tcPr>
          <w:p w14:paraId="23B52192" w14:textId="77777777" w:rsidR="00376F89" w:rsidRPr="00B365AD" w:rsidRDefault="00376F89" w:rsidP="00C241D3">
            <w:pPr>
              <w:spacing w:line="288" w:lineRule="auto"/>
              <w:jc w:val="center"/>
              <w:rPr>
                <w:rFonts w:ascii="Times New Roman" w:hAnsi="Times New Roman" w:cs="Times New Roman"/>
                <w:b/>
                <w:bCs/>
                <w:color w:val="000000" w:themeColor="text1"/>
                <w:sz w:val="28"/>
                <w:szCs w:val="28"/>
              </w:rPr>
            </w:pPr>
            <w:r w:rsidRPr="00B365AD">
              <w:rPr>
                <w:rFonts w:ascii="Times New Roman" w:hAnsi="Times New Roman" w:cs="Times New Roman"/>
                <w:b/>
                <w:bCs/>
                <w:color w:val="000000" w:themeColor="text1"/>
                <w:sz w:val="28"/>
                <w:szCs w:val="28"/>
              </w:rPr>
              <w:t>CHỦ THỂ GÓP Ý</w:t>
            </w:r>
          </w:p>
        </w:tc>
        <w:tc>
          <w:tcPr>
            <w:tcW w:w="4820" w:type="dxa"/>
            <w:vAlign w:val="center"/>
          </w:tcPr>
          <w:p w14:paraId="7B0E1D2E" w14:textId="77777777" w:rsidR="00376F89" w:rsidRPr="00B365AD" w:rsidRDefault="00376F89" w:rsidP="00F45EB6">
            <w:pPr>
              <w:spacing w:line="288" w:lineRule="auto"/>
              <w:jc w:val="center"/>
              <w:rPr>
                <w:rFonts w:ascii="Times New Roman" w:hAnsi="Times New Roman" w:cs="Times New Roman"/>
                <w:b/>
                <w:bCs/>
                <w:color w:val="000000" w:themeColor="text1"/>
                <w:sz w:val="28"/>
                <w:szCs w:val="28"/>
              </w:rPr>
            </w:pPr>
            <w:r w:rsidRPr="00B365AD">
              <w:rPr>
                <w:rFonts w:ascii="Times New Roman" w:hAnsi="Times New Roman" w:cs="Times New Roman"/>
                <w:b/>
                <w:bCs/>
                <w:color w:val="000000" w:themeColor="text1"/>
                <w:sz w:val="28"/>
                <w:szCs w:val="28"/>
              </w:rPr>
              <w:t>NỘI DUNG GÓP Ý</w:t>
            </w:r>
          </w:p>
        </w:tc>
        <w:tc>
          <w:tcPr>
            <w:tcW w:w="5812" w:type="dxa"/>
            <w:vAlign w:val="center"/>
          </w:tcPr>
          <w:p w14:paraId="5745D4FE" w14:textId="3FE00189" w:rsidR="00376F89" w:rsidRPr="00B365AD" w:rsidRDefault="00376F89" w:rsidP="00F45EB6">
            <w:pPr>
              <w:spacing w:line="288" w:lineRule="auto"/>
              <w:jc w:val="center"/>
              <w:rPr>
                <w:rFonts w:ascii="Times New Roman" w:hAnsi="Times New Roman" w:cs="Times New Roman"/>
                <w:b/>
                <w:bCs/>
                <w:color w:val="000000" w:themeColor="text1"/>
                <w:sz w:val="28"/>
                <w:szCs w:val="28"/>
              </w:rPr>
            </w:pPr>
            <w:r w:rsidRPr="00B365AD">
              <w:rPr>
                <w:rFonts w:ascii="Times New Roman" w:hAnsi="Times New Roman" w:cs="Times New Roman"/>
                <w:b/>
                <w:bCs/>
                <w:color w:val="000000" w:themeColor="text1"/>
                <w:sz w:val="28"/>
                <w:szCs w:val="28"/>
              </w:rPr>
              <w:t>NỘI DUNG TIẾP THU,</w:t>
            </w:r>
          </w:p>
          <w:p w14:paraId="6782739B" w14:textId="0C7DF5A8" w:rsidR="00376F89" w:rsidRPr="00B365AD" w:rsidRDefault="00376F89" w:rsidP="00F45EB6">
            <w:pPr>
              <w:spacing w:line="288" w:lineRule="auto"/>
              <w:jc w:val="center"/>
              <w:rPr>
                <w:rFonts w:ascii="Times New Roman" w:hAnsi="Times New Roman" w:cs="Times New Roman"/>
                <w:b/>
                <w:bCs/>
                <w:color w:val="000000" w:themeColor="text1"/>
                <w:sz w:val="28"/>
                <w:szCs w:val="28"/>
              </w:rPr>
            </w:pPr>
            <w:r w:rsidRPr="00B365AD">
              <w:rPr>
                <w:rFonts w:ascii="Times New Roman" w:hAnsi="Times New Roman" w:cs="Times New Roman"/>
                <w:b/>
                <w:bCs/>
                <w:color w:val="000000" w:themeColor="text1"/>
                <w:sz w:val="28"/>
                <w:szCs w:val="28"/>
              </w:rPr>
              <w:t>GIẢI TRÌNH</w:t>
            </w:r>
          </w:p>
        </w:tc>
      </w:tr>
      <w:tr w:rsidR="004C2DB3" w:rsidRPr="00B365AD" w14:paraId="40A3DF02" w14:textId="77777777" w:rsidTr="00C241D3">
        <w:tc>
          <w:tcPr>
            <w:tcW w:w="1696" w:type="dxa"/>
            <w:vAlign w:val="center"/>
          </w:tcPr>
          <w:p w14:paraId="0FDABA87" w14:textId="38482A5E" w:rsidR="004C2DB3" w:rsidRPr="00B365AD" w:rsidRDefault="004C2DB3"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b/>
                <w:bCs/>
                <w:color w:val="000000" w:themeColor="text1"/>
                <w:sz w:val="28"/>
                <w:szCs w:val="28"/>
              </w:rPr>
              <w:t>I</w:t>
            </w:r>
          </w:p>
        </w:tc>
        <w:tc>
          <w:tcPr>
            <w:tcW w:w="12900" w:type="dxa"/>
            <w:gridSpan w:val="3"/>
            <w:vAlign w:val="center"/>
          </w:tcPr>
          <w:p w14:paraId="18383DB4" w14:textId="60A67E9C" w:rsidR="004C2DB3" w:rsidRPr="00B365AD" w:rsidRDefault="004C2DB3"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b/>
                <w:bCs/>
                <w:color w:val="000000" w:themeColor="text1"/>
                <w:sz w:val="28"/>
                <w:szCs w:val="28"/>
              </w:rPr>
              <w:t>Ý KIẾN GÓP Ý CHUNG</w:t>
            </w:r>
          </w:p>
        </w:tc>
      </w:tr>
      <w:tr w:rsidR="00B076BA" w:rsidRPr="00B365AD" w14:paraId="1FD00D06" w14:textId="77777777" w:rsidTr="00326DD5">
        <w:tc>
          <w:tcPr>
            <w:tcW w:w="1696" w:type="dxa"/>
            <w:vAlign w:val="center"/>
          </w:tcPr>
          <w:p w14:paraId="791DCB0F" w14:textId="77777777" w:rsidR="00B076BA" w:rsidRPr="00B365AD" w:rsidRDefault="00B076BA" w:rsidP="00C241D3">
            <w:pPr>
              <w:spacing w:line="288" w:lineRule="auto"/>
              <w:jc w:val="center"/>
              <w:rPr>
                <w:rFonts w:ascii="Times New Roman" w:hAnsi="Times New Roman" w:cs="Times New Roman"/>
                <w:b/>
                <w:bCs/>
                <w:color w:val="000000" w:themeColor="text1"/>
                <w:sz w:val="28"/>
                <w:szCs w:val="28"/>
              </w:rPr>
            </w:pPr>
          </w:p>
        </w:tc>
        <w:tc>
          <w:tcPr>
            <w:tcW w:w="2268" w:type="dxa"/>
            <w:vAlign w:val="center"/>
          </w:tcPr>
          <w:p w14:paraId="0703FB0F" w14:textId="3360FD63" w:rsidR="00B076BA" w:rsidRPr="00B365AD" w:rsidRDefault="00971C62"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Đường sắt Việt Nam</w:t>
            </w:r>
          </w:p>
        </w:tc>
        <w:tc>
          <w:tcPr>
            <w:tcW w:w="4820" w:type="dxa"/>
            <w:vAlign w:val="center"/>
          </w:tcPr>
          <w:p w14:paraId="3EC3249F" w14:textId="3150FF9F" w:rsidR="00B076BA" w:rsidRPr="00B365AD" w:rsidRDefault="009804FD"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Bộ 3 tiêu chuẩn chưa có quy định cụ thể liên quan đến bảo đảm khả năng tiếp cận và sử dụng của người sử dụng xe lăn, như lối tiếp cận cho xe lăn, không gian sử dụng cho xe lăn hoặc thiết bị hỗ trợ lên xuống phương tiện. Trong đó, theo quy định tại Điều 41 và Điều 42 của </w:t>
            </w:r>
            <w:r w:rsidRPr="00B365AD">
              <w:rPr>
                <w:rFonts w:ascii="Times New Roman" w:hAnsi="Times New Roman" w:cs="Times New Roman"/>
                <w:color w:val="000000" w:themeColor="text1"/>
                <w:sz w:val="28"/>
                <w:szCs w:val="28"/>
              </w:rPr>
              <w:lastRenderedPageBreak/>
              <w:t>Luật Người khuyết tật số 51/2010/QH12, công trình giao thông công cộng cần bảo đảm khả năng tiếp cận và sử dụng đối với người khuyết tật, bao gồm cả người sử dụng xe lăn. Do đó, đề nghị cơ quan soạn thảo xem xét làm rõ phạm vi của các tiêu chuẩn hoặc bổ sung viện dẫn tới các tiêu chuẩn, quy chuẩn khác có quy định về thiết kế tiếp cận cho xe lăn.</w:t>
            </w:r>
          </w:p>
        </w:tc>
        <w:tc>
          <w:tcPr>
            <w:tcW w:w="5812" w:type="dxa"/>
            <w:vAlign w:val="center"/>
          </w:tcPr>
          <w:p w14:paraId="6EAA2293" w14:textId="77777777" w:rsidR="00B076BA" w:rsidRPr="00B365AD" w:rsidRDefault="002B39A0"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lastRenderedPageBreak/>
              <w:t xml:space="preserve">Nội dung liên quan đến thiết kế tiếp cận cho xe lăn hoặc thiết bị hỗ trợ lên xuống phương tiện được quy định tại bộ tiêu chuẩn EN 16586:2025 - Ứng dụng đường sắt – Thiết kế cho người khuyết tật sử dụng - Khả năng tiếp cận phương tiện vận chuyển của người khuyết tật. Đây là tiêu chuẩn tiếp theo của tiêu chuẩn EN 16584:2025, nằm </w:t>
            </w:r>
            <w:r w:rsidRPr="00B365AD">
              <w:rPr>
                <w:rFonts w:ascii="Times New Roman" w:hAnsi="Times New Roman" w:cs="Times New Roman"/>
                <w:color w:val="000000" w:themeColor="text1"/>
                <w:sz w:val="28"/>
                <w:szCs w:val="28"/>
              </w:rPr>
              <w:lastRenderedPageBreak/>
              <w:t>trong nhóm tiêu chuẩn Thiết kế cho người khuyết tật, và được trình bày trong nội dung giới thiệu của các tiêu chuẩn.</w:t>
            </w:r>
          </w:p>
          <w:p w14:paraId="5F60CE1D" w14:textId="6A9ECBD8" w:rsidR="002204B0" w:rsidRPr="00B365AD" w:rsidRDefault="002204B0"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Do đó trong nội dung tiêu chuẩn TC2553 không đề cập đến các tiêu chuẩn này.</w:t>
            </w:r>
          </w:p>
        </w:tc>
      </w:tr>
      <w:tr w:rsidR="00AA6766" w:rsidRPr="00B365AD" w14:paraId="11FA3C6B" w14:textId="77777777" w:rsidTr="00326DD5">
        <w:tc>
          <w:tcPr>
            <w:tcW w:w="1696" w:type="dxa"/>
            <w:vAlign w:val="center"/>
          </w:tcPr>
          <w:p w14:paraId="164915F8" w14:textId="77777777" w:rsidR="00AA6766" w:rsidRPr="00B365AD" w:rsidRDefault="00AA6766" w:rsidP="00C241D3">
            <w:pPr>
              <w:spacing w:line="288" w:lineRule="auto"/>
              <w:jc w:val="center"/>
              <w:rPr>
                <w:rFonts w:ascii="Times New Roman" w:hAnsi="Times New Roman" w:cs="Times New Roman"/>
                <w:color w:val="000000" w:themeColor="text1"/>
                <w:sz w:val="28"/>
                <w:szCs w:val="28"/>
              </w:rPr>
            </w:pPr>
          </w:p>
        </w:tc>
        <w:tc>
          <w:tcPr>
            <w:tcW w:w="2268" w:type="dxa"/>
            <w:vAlign w:val="center"/>
          </w:tcPr>
          <w:p w14:paraId="0CDC9341" w14:textId="16420BE7" w:rsidR="00AA6766" w:rsidRPr="00B365AD" w:rsidRDefault="00D17ABB"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Đường sắt Việt Nam</w:t>
            </w:r>
          </w:p>
        </w:tc>
        <w:tc>
          <w:tcPr>
            <w:tcW w:w="4820" w:type="dxa"/>
            <w:vAlign w:val="center"/>
          </w:tcPr>
          <w:p w14:paraId="007DC1E8" w14:textId="77777777" w:rsidR="0033495A" w:rsidRPr="00B365AD" w:rsidRDefault="0033495A"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Bổ sung các yêu cầu cần thiết kế cụ thể cho từng nhóm người khuyết tật (VD: Người khiếm thính, người khiếm thị, người vận động giới hạn ...);</w:t>
            </w:r>
          </w:p>
          <w:p w14:paraId="738499B3" w14:textId="77777777" w:rsidR="0033495A" w:rsidRPr="00B365AD" w:rsidRDefault="0033495A"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An toàn và thuận tiện: Tăng cường các biện pháp an toàn như bề mặt chống trơn trượt, khoảng các mở cửa phù hợp;</w:t>
            </w:r>
          </w:p>
          <w:p w14:paraId="41095F9D" w14:textId="77777777" w:rsidR="0033495A" w:rsidRPr="00B365AD" w:rsidRDefault="0033495A"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Tương tác công nghệ: Cập nhật các công nghệ hỗ trợ người khuyết tật như ứng dụng di động, thiết bị hỗ trợ người khuyết tật trong quá trình sử dụng dịch vụ đường sắt;</w:t>
            </w:r>
          </w:p>
          <w:p w14:paraId="0509D505" w14:textId="1FA5EB85" w:rsidR="00AA6766" w:rsidRPr="00B365AD" w:rsidRDefault="0033495A"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lastRenderedPageBreak/>
              <w:t>- Lưu ý quy trình bảo trì, vận hành để đảm bảo tính khả thi và bền vững của tiêu chuẩn.</w:t>
            </w:r>
          </w:p>
        </w:tc>
        <w:tc>
          <w:tcPr>
            <w:tcW w:w="5812" w:type="dxa"/>
            <w:vAlign w:val="center"/>
          </w:tcPr>
          <w:p w14:paraId="5ADF1A17" w14:textId="77777777" w:rsidR="00C11B78" w:rsidRPr="00B365AD" w:rsidRDefault="00C11B78"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lastRenderedPageBreak/>
              <w:t xml:space="preserve">Tiêu chuẩn được xây dựng theo phương thức chuyển dịch tương đương tiêu chuẩn gốc EN 16584:2025.  Do đó các nội dung tiêu chuẩn được xem xét tính tương thích giữa tiêu chuẩn được xây dựng với các quy định tương đương theo Luật, QCVN, TCVN đang được áp dụng. </w:t>
            </w:r>
          </w:p>
          <w:p w14:paraId="653DE154" w14:textId="3BF8C730" w:rsidR="00AA6766" w:rsidRPr="00B365AD" w:rsidRDefault="00C11B78"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Các nội dung chưa được diễn giải trong tiêu chuẩn gốc, đề nghị không bổ sung thêm để đảm bảo tính thống nhất và nguyên vẹn của tiêu chuẩn gốc.</w:t>
            </w:r>
          </w:p>
        </w:tc>
      </w:tr>
      <w:tr w:rsidR="00AA6766" w:rsidRPr="00B365AD" w14:paraId="1A55BB57" w14:textId="77777777" w:rsidTr="00326DD5">
        <w:tc>
          <w:tcPr>
            <w:tcW w:w="1696" w:type="dxa"/>
            <w:vAlign w:val="center"/>
          </w:tcPr>
          <w:p w14:paraId="3FE91CBE" w14:textId="77777777" w:rsidR="00AA6766" w:rsidRPr="00B365AD" w:rsidRDefault="00AA6766" w:rsidP="00C241D3">
            <w:pPr>
              <w:spacing w:line="288" w:lineRule="auto"/>
              <w:jc w:val="center"/>
              <w:rPr>
                <w:rFonts w:ascii="Times New Roman" w:hAnsi="Times New Roman" w:cs="Times New Roman"/>
                <w:color w:val="000000" w:themeColor="text1"/>
                <w:sz w:val="28"/>
                <w:szCs w:val="28"/>
              </w:rPr>
            </w:pPr>
          </w:p>
        </w:tc>
        <w:tc>
          <w:tcPr>
            <w:tcW w:w="2268" w:type="dxa"/>
            <w:vAlign w:val="center"/>
          </w:tcPr>
          <w:p w14:paraId="6D00780B" w14:textId="1D998AF7" w:rsidR="00AA6766" w:rsidRPr="00B365AD" w:rsidRDefault="00B90A5F"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quản lý dự án đường sắt – Bộ Xây dựng</w:t>
            </w:r>
          </w:p>
        </w:tc>
        <w:tc>
          <w:tcPr>
            <w:tcW w:w="4820" w:type="dxa"/>
            <w:vAlign w:val="center"/>
          </w:tcPr>
          <w:p w14:paraId="460A21BA" w14:textId="0B1FAF7C" w:rsidR="00AA6766" w:rsidRPr="00B365AD" w:rsidRDefault="00F86BE3"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QLDA Đường sắt thống nhất với nội dung dự thảo TCVN về Ứng dụng đường sắt – Thiết kế dành cho người khuyết tật sử dụng.</w:t>
            </w:r>
          </w:p>
        </w:tc>
        <w:tc>
          <w:tcPr>
            <w:tcW w:w="5812" w:type="dxa"/>
            <w:vAlign w:val="center"/>
          </w:tcPr>
          <w:p w14:paraId="0DBCAD6C" w14:textId="7C39FF2A" w:rsidR="00AA6766" w:rsidRPr="00B365AD" w:rsidRDefault="00DC36A6"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Thống nhất ý kiến góp ý</w:t>
            </w:r>
          </w:p>
        </w:tc>
      </w:tr>
      <w:tr w:rsidR="00AA6766" w:rsidRPr="00B365AD" w14:paraId="05D99268" w14:textId="77777777" w:rsidTr="00326DD5">
        <w:tc>
          <w:tcPr>
            <w:tcW w:w="1696" w:type="dxa"/>
            <w:vAlign w:val="center"/>
          </w:tcPr>
          <w:p w14:paraId="6E32E9B9" w14:textId="77777777" w:rsidR="00AA6766" w:rsidRPr="00B365AD" w:rsidRDefault="00AA6766" w:rsidP="00C241D3">
            <w:pPr>
              <w:spacing w:line="288" w:lineRule="auto"/>
              <w:jc w:val="center"/>
              <w:rPr>
                <w:rFonts w:ascii="Times New Roman" w:hAnsi="Times New Roman" w:cs="Times New Roman"/>
                <w:color w:val="000000" w:themeColor="text1"/>
                <w:sz w:val="28"/>
                <w:szCs w:val="28"/>
              </w:rPr>
            </w:pPr>
          </w:p>
        </w:tc>
        <w:tc>
          <w:tcPr>
            <w:tcW w:w="2268" w:type="dxa"/>
            <w:vAlign w:val="center"/>
          </w:tcPr>
          <w:p w14:paraId="323D598A" w14:textId="0C3AA6E2" w:rsidR="00AA6766" w:rsidRPr="00B365AD" w:rsidRDefault="00D56967"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Viện Khoa học công nghệ GTVT – Bộ Xây dựng</w:t>
            </w:r>
          </w:p>
        </w:tc>
        <w:tc>
          <w:tcPr>
            <w:tcW w:w="4820" w:type="dxa"/>
            <w:vAlign w:val="center"/>
          </w:tcPr>
          <w:p w14:paraId="1540C244" w14:textId="77777777" w:rsidR="00F37FA8" w:rsidRPr="00B365AD" w:rsidRDefault="00F37FA8"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Hiện nay bộ tiêu chuẩn EN 16584:2025 đã được công bố thay thế phiên bản EN 16584:2017. Qua rà soát cho thấy phiên bản EN 16584:2025 không có thay đổi lớn về nội dung kỹ thuật, chủ yếu cập nhật các quy định của Liên minh Châu Âu, điều chỉnh phạm vi áp dụng, cập nhật các tiêu chuẩn viện dẫn, chuẩn hóa thuật ngữ và làm rõ một số yêu cầu thiết kế.</w:t>
            </w:r>
          </w:p>
          <w:p w14:paraId="76A0DC5F" w14:textId="716ED62D" w:rsidR="00AA6766" w:rsidRPr="00B365AD" w:rsidRDefault="005310F6"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Để đảm bảo các dự thảo TCVN phù hợp với phiên bản mới nhất</w:t>
            </w:r>
            <w:r w:rsidR="008D5AA6" w:rsidRPr="00B365AD">
              <w:rPr>
                <w:rFonts w:ascii="Times New Roman" w:hAnsi="Times New Roman" w:cs="Times New Roman"/>
                <w:color w:val="000000" w:themeColor="text1"/>
                <w:sz w:val="28"/>
                <w:szCs w:val="28"/>
              </w:rPr>
              <w:t xml:space="preserve"> của tiêu chuẩn quốc tế, đồng thời tạo thuận lợi cho công tác thẩm định và công bố tiêu chuẩn theo quy định, đ</w:t>
            </w:r>
            <w:r w:rsidR="00F37FA8" w:rsidRPr="00B365AD">
              <w:rPr>
                <w:rFonts w:ascii="Times New Roman" w:hAnsi="Times New Roman" w:cs="Times New Roman"/>
                <w:color w:val="000000" w:themeColor="text1"/>
                <w:sz w:val="28"/>
                <w:szCs w:val="28"/>
              </w:rPr>
              <w:t xml:space="preserve">ề nghị cập nhật, rà soát và </w:t>
            </w:r>
            <w:r w:rsidR="00F37FA8" w:rsidRPr="00B365AD">
              <w:rPr>
                <w:rFonts w:ascii="Times New Roman" w:hAnsi="Times New Roman" w:cs="Times New Roman"/>
                <w:color w:val="000000" w:themeColor="text1"/>
                <w:sz w:val="28"/>
                <w:szCs w:val="28"/>
              </w:rPr>
              <w:lastRenderedPageBreak/>
              <w:t>chỉnh lý nội dung các dự thảo TCVN nêu trên theo bộ tiêu chuẩn EN 16584:2025</w:t>
            </w:r>
          </w:p>
        </w:tc>
        <w:tc>
          <w:tcPr>
            <w:tcW w:w="5812" w:type="dxa"/>
            <w:vAlign w:val="center"/>
          </w:tcPr>
          <w:p w14:paraId="16FA9988" w14:textId="77777777" w:rsidR="00110562" w:rsidRPr="00B365AD" w:rsidRDefault="00FF0ABF"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lastRenderedPageBreak/>
              <w:t xml:space="preserve">Đồng ý và hoàn thiện. </w:t>
            </w:r>
          </w:p>
          <w:p w14:paraId="14330F2B" w14:textId="3B49BD94" w:rsidR="00AA6766" w:rsidRPr="00B365AD" w:rsidRDefault="00FF0ABF"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Các dự thảo TCVN đã được cập nhật và hoàn thiện theo phiên bản mới nhất EN 16584:2025 để đảm bảo thuận lợi cho công tác thẩm định và công bố tiêu chuẩn theo quy định.</w:t>
            </w:r>
          </w:p>
        </w:tc>
      </w:tr>
      <w:tr w:rsidR="00D96143" w:rsidRPr="00B365AD" w14:paraId="0C3E7808" w14:textId="77777777" w:rsidTr="00326DD5">
        <w:tc>
          <w:tcPr>
            <w:tcW w:w="1696" w:type="dxa"/>
            <w:vAlign w:val="center"/>
          </w:tcPr>
          <w:p w14:paraId="0AFD7D5E" w14:textId="77777777" w:rsidR="00D96143" w:rsidRPr="00B365AD" w:rsidRDefault="00D96143" w:rsidP="00C241D3">
            <w:pPr>
              <w:spacing w:line="288" w:lineRule="auto"/>
              <w:jc w:val="center"/>
              <w:rPr>
                <w:rFonts w:ascii="Times New Roman" w:hAnsi="Times New Roman" w:cs="Times New Roman"/>
                <w:color w:val="000000" w:themeColor="text1"/>
                <w:sz w:val="28"/>
                <w:szCs w:val="28"/>
              </w:rPr>
            </w:pPr>
          </w:p>
        </w:tc>
        <w:tc>
          <w:tcPr>
            <w:tcW w:w="2268" w:type="dxa"/>
            <w:vAlign w:val="center"/>
          </w:tcPr>
          <w:p w14:paraId="39BF3E2A" w14:textId="45F41D52" w:rsidR="00D96143" w:rsidRPr="00B365AD" w:rsidRDefault="00D96143"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Tư vấn thiết kế giao thông vận tải – CTCP</w:t>
            </w:r>
          </w:p>
        </w:tc>
        <w:tc>
          <w:tcPr>
            <w:tcW w:w="4820" w:type="dxa"/>
            <w:vAlign w:val="center"/>
          </w:tcPr>
          <w:p w14:paraId="78C0A1E1" w14:textId="58D321C1" w:rsidR="00D96143" w:rsidRPr="00B365AD" w:rsidRDefault="00D96143"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Bộ 3 tiêu</w:t>
            </w:r>
            <w:r w:rsidR="002727B3" w:rsidRPr="00B365AD">
              <w:rPr>
                <w:rFonts w:ascii="Times New Roman" w:hAnsi="Times New Roman" w:cs="Times New Roman"/>
                <w:color w:val="000000" w:themeColor="text1"/>
                <w:sz w:val="28"/>
                <w:szCs w:val="28"/>
              </w:rPr>
              <w:t xml:space="preserve"> chuẩn kỹ thuật quốc gia về ứng dụng đường sắt – thiết kế dành cho người khuyết tật sử dụng có sử dụng các quy định tiên tiến, và đảm bảo an toàn </w:t>
            </w:r>
            <w:r w:rsidR="009D24EA" w:rsidRPr="00B365AD">
              <w:rPr>
                <w:rFonts w:ascii="Times New Roman" w:hAnsi="Times New Roman" w:cs="Times New Roman"/>
                <w:color w:val="000000" w:themeColor="text1"/>
                <w:sz w:val="28"/>
                <w:szCs w:val="28"/>
              </w:rPr>
              <w:t>cho người sử dụng các công trình và phương tiện ngành đường sắt. Tuy nhiên do tính đồng bộ của hệ thống TCVN trong lĩnh vực đường sắt chưa cao, nên một số viện dẫn vẫn phải chỉ dẫn đến các tiêu chuẩn nước ngoài</w:t>
            </w:r>
            <w:r w:rsidR="00CD36B2" w:rsidRPr="00B365AD">
              <w:rPr>
                <w:rFonts w:ascii="Times New Roman" w:hAnsi="Times New Roman" w:cs="Times New Roman"/>
                <w:color w:val="000000" w:themeColor="text1"/>
                <w:sz w:val="28"/>
                <w:szCs w:val="28"/>
              </w:rPr>
              <w:t xml:space="preserve">, chưa được quy định trong hệ thống tiêu chuẩn Việt Nam tương đương. </w:t>
            </w:r>
          </w:p>
        </w:tc>
        <w:tc>
          <w:tcPr>
            <w:tcW w:w="5812" w:type="dxa"/>
            <w:vAlign w:val="center"/>
          </w:tcPr>
          <w:p w14:paraId="110F1FAA" w14:textId="417584DA" w:rsidR="00D96143" w:rsidRPr="00B365AD" w:rsidRDefault="00CD36B2"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Các tiêu chuẩn được viện dẫn trong Dự thảo tiêu chuẩn đã được rà soát</w:t>
            </w:r>
            <w:r w:rsidR="0032590E" w:rsidRPr="00B365AD">
              <w:rPr>
                <w:rFonts w:ascii="Times New Roman" w:hAnsi="Times New Roman" w:cs="Times New Roman"/>
                <w:color w:val="000000" w:themeColor="text1"/>
                <w:sz w:val="28"/>
                <w:szCs w:val="28"/>
              </w:rPr>
              <w:t xml:space="preserve">, hiện chưa có các TCVN tương đương. </w:t>
            </w:r>
            <w:r w:rsidR="0032590E" w:rsidRPr="00B365AD">
              <w:rPr>
                <w:rFonts w:ascii="Times New Roman" w:hAnsi="Times New Roman" w:cs="Times New Roman"/>
                <w:color w:val="000000" w:themeColor="text1"/>
                <w:sz w:val="28"/>
                <w:szCs w:val="28"/>
              </w:rPr>
              <w:br/>
              <w:t xml:space="preserve">Phương pháp xây dựng tiêu chuẩn là chuyển dịch </w:t>
            </w:r>
            <w:r w:rsidR="00512CE8" w:rsidRPr="00B365AD">
              <w:rPr>
                <w:rFonts w:ascii="Times New Roman" w:hAnsi="Times New Roman" w:cs="Times New Roman"/>
                <w:color w:val="000000" w:themeColor="text1"/>
                <w:sz w:val="28"/>
                <w:szCs w:val="28"/>
              </w:rPr>
              <w:t xml:space="preserve">hoàn toàn tiêu chuẩn châu Âu nên </w:t>
            </w:r>
            <w:r w:rsidR="00DD78A7" w:rsidRPr="00B365AD">
              <w:rPr>
                <w:rFonts w:ascii="Times New Roman" w:hAnsi="Times New Roman" w:cs="Times New Roman"/>
                <w:color w:val="000000" w:themeColor="text1"/>
                <w:sz w:val="28"/>
                <w:szCs w:val="28"/>
              </w:rPr>
              <w:t>đề xuất chấp nhận sử dụng nguyên văn các viện theo tiêu chuẩn gốc.</w:t>
            </w:r>
          </w:p>
        </w:tc>
      </w:tr>
      <w:tr w:rsidR="00AA6766" w:rsidRPr="00B365AD" w14:paraId="01BE6C17" w14:textId="77777777" w:rsidTr="00326DD5">
        <w:tc>
          <w:tcPr>
            <w:tcW w:w="1696" w:type="dxa"/>
            <w:vAlign w:val="center"/>
          </w:tcPr>
          <w:p w14:paraId="5C6F203B" w14:textId="77777777" w:rsidR="00AA6766" w:rsidRPr="00B365AD" w:rsidRDefault="00AA6766" w:rsidP="00C241D3">
            <w:pPr>
              <w:spacing w:line="288" w:lineRule="auto"/>
              <w:jc w:val="center"/>
              <w:rPr>
                <w:rFonts w:ascii="Times New Roman" w:hAnsi="Times New Roman" w:cs="Times New Roman"/>
                <w:color w:val="000000" w:themeColor="text1"/>
                <w:sz w:val="28"/>
                <w:szCs w:val="28"/>
              </w:rPr>
            </w:pPr>
          </w:p>
        </w:tc>
        <w:tc>
          <w:tcPr>
            <w:tcW w:w="2268" w:type="dxa"/>
            <w:vAlign w:val="center"/>
          </w:tcPr>
          <w:p w14:paraId="2E344F1A" w14:textId="0210D8A8" w:rsidR="00AA6766" w:rsidRPr="00B365AD" w:rsidRDefault="00300573"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Tư vấn thiết kế giao thông vận tải – CTCP</w:t>
            </w:r>
          </w:p>
        </w:tc>
        <w:tc>
          <w:tcPr>
            <w:tcW w:w="4820" w:type="dxa"/>
            <w:vAlign w:val="center"/>
          </w:tcPr>
          <w:p w14:paraId="04B605B5" w14:textId="77777777" w:rsidR="00A51A24" w:rsidRPr="00B365AD" w:rsidRDefault="00A51A24"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Một số quy định chi tiết áp dụng cho điều kiện nước ngoài chưa đồng bộ với hệ thống quy định về kiểu cách, hình dáng, các biểu tượng và ngôn ngữ Việt Nam theo TCVN 8092-2021.</w:t>
            </w:r>
          </w:p>
          <w:p w14:paraId="27CB5FDB" w14:textId="5605A427" w:rsidR="00AA6766" w:rsidRPr="00B365AD" w:rsidRDefault="00A51A24"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Cần tham khảo, trích dẫn, viện dẫn nhiều hơn đến QCVN 10-2024.</w:t>
            </w:r>
          </w:p>
        </w:tc>
        <w:tc>
          <w:tcPr>
            <w:tcW w:w="5812" w:type="dxa"/>
            <w:vAlign w:val="center"/>
          </w:tcPr>
          <w:p w14:paraId="190F8229" w14:textId="77777777" w:rsidR="00AA6766" w:rsidRPr="00B365AD" w:rsidRDefault="00041939"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Tiếp thu ý kiến, viện dẫn việc sử dụng các biểu tượng quy ước hỗ trợ người gặp khó khăn khi tiếp cận tuân thủ quy định tại Phụ lục A – QCVN 10:2024/BXD.</w:t>
            </w:r>
          </w:p>
          <w:p w14:paraId="71AF81C0" w14:textId="43930C88" w:rsidR="00C57179" w:rsidRPr="00B365AD" w:rsidRDefault="00C57179"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Các nội dung chú thích cụ thể như sau:</w:t>
            </w:r>
          </w:p>
          <w:p w14:paraId="25FC5CDF" w14:textId="77777777" w:rsidR="00563242" w:rsidRPr="00B365AD" w:rsidRDefault="00563242"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Trang 3</w:t>
            </w:r>
            <w:r w:rsidR="00F30513" w:rsidRPr="00B365AD">
              <w:rPr>
                <w:rFonts w:ascii="Times New Roman" w:hAnsi="Times New Roman" w:cs="Times New Roman"/>
                <w:color w:val="000000" w:themeColor="text1"/>
                <w:sz w:val="28"/>
                <w:szCs w:val="28"/>
              </w:rPr>
              <w:t>5 – TC2554:</w:t>
            </w:r>
          </w:p>
          <w:p w14:paraId="37D18722" w14:textId="77777777" w:rsidR="00F30513" w:rsidRPr="00B365AD" w:rsidRDefault="00525BCB" w:rsidP="00C241D3">
            <w:pPr>
              <w:spacing w:line="288" w:lineRule="auto"/>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 biểu tượng và biển báo thể hiện ghế ưu tiên cho người khuyết tật cần tuân thủ Phụ lục A – QCVN 10:2024/BXD.</w:t>
            </w:r>
          </w:p>
          <w:p w14:paraId="7D7F6152" w14:textId="77777777" w:rsidR="009363A5" w:rsidRPr="00B365AD" w:rsidRDefault="009363A5"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lastRenderedPageBreak/>
              <w:t>Trang 59 – TC2554:</w:t>
            </w:r>
          </w:p>
          <w:p w14:paraId="2C08EF47" w14:textId="77777777" w:rsidR="009363A5" w:rsidRPr="00B365AD" w:rsidRDefault="00F5703F" w:rsidP="00C241D3">
            <w:pPr>
              <w:spacing w:line="288" w:lineRule="auto"/>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Các biểu tượng và biển báo dưới đây chỉ mang tính minh họa cách thức bố trí biểu tượng hình vẽ, là các mẫu thực hành tốt. Các biểu tượng quy ước hỗ trợ người gặp khó khăn khi tiếp cận được thiết kế tuân thủ quy định tại Phụ lục A, QCVN 10:2024/BXD</w:t>
            </w:r>
          </w:p>
          <w:p w14:paraId="0D4D70B2" w14:textId="77777777" w:rsidR="00655C30" w:rsidRPr="00B365AD" w:rsidRDefault="00655C30"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Trang </w:t>
            </w:r>
            <w:r w:rsidR="00BC1692" w:rsidRPr="00B365AD">
              <w:rPr>
                <w:rFonts w:ascii="Times New Roman" w:hAnsi="Times New Roman" w:cs="Times New Roman"/>
                <w:color w:val="000000" w:themeColor="text1"/>
                <w:sz w:val="28"/>
                <w:szCs w:val="28"/>
              </w:rPr>
              <w:t>10 – TC2555:</w:t>
            </w:r>
          </w:p>
          <w:p w14:paraId="269B6A46" w14:textId="77777777" w:rsidR="00C57179" w:rsidRPr="00B365AD" w:rsidRDefault="00C57179" w:rsidP="00C57179">
            <w:pPr>
              <w:spacing w:line="288" w:lineRule="auto"/>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4. Chiếu sáng khẩn cấp phải cung cấp đủ tầm nhìn để sơ tán và nhận diện thiết bị chữa cháy, thiết bị an toàn.</w:t>
            </w:r>
          </w:p>
          <w:p w14:paraId="74E81853" w14:textId="77777777" w:rsidR="00BC1692" w:rsidRPr="00B365AD" w:rsidRDefault="00C57179" w:rsidP="00C57179">
            <w:pPr>
              <w:spacing w:line="288" w:lineRule="auto"/>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  Tuân thủ quy định tại mục 2.2.1 và mục 2.2.2 của QCVN 10:2025/BCA – Quy chuẩn kỹ thuật quốc gia về trang bị, bố trí phương tiện phòng cháy, chữa cháy cho nhà và công trình.</w:t>
            </w:r>
          </w:p>
          <w:p w14:paraId="40290C01" w14:textId="52FE1F6B" w:rsidR="00C57179" w:rsidRPr="00B365AD" w:rsidRDefault="00EA7870" w:rsidP="00C57179">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 Lược bỏ Figure </w:t>
            </w:r>
            <w:r w:rsidR="00BE4BE4" w:rsidRPr="00B365AD">
              <w:rPr>
                <w:rFonts w:ascii="Times New Roman" w:hAnsi="Times New Roman" w:cs="Times New Roman"/>
                <w:color w:val="000000" w:themeColor="text1"/>
                <w:sz w:val="28"/>
                <w:szCs w:val="28"/>
              </w:rPr>
              <w:t>I.8, I.9</w:t>
            </w:r>
            <w:r w:rsidR="00C7551B" w:rsidRPr="00B365AD">
              <w:rPr>
                <w:rFonts w:ascii="Times New Roman" w:hAnsi="Times New Roman" w:cs="Times New Roman"/>
                <w:color w:val="000000" w:themeColor="text1"/>
                <w:sz w:val="28"/>
                <w:szCs w:val="28"/>
              </w:rPr>
              <w:t>, I.10</w:t>
            </w:r>
            <w:r w:rsidR="00BE4BE4" w:rsidRPr="00B365AD">
              <w:rPr>
                <w:rFonts w:ascii="Times New Roman" w:hAnsi="Times New Roman" w:cs="Times New Roman"/>
                <w:color w:val="000000" w:themeColor="text1"/>
                <w:sz w:val="28"/>
                <w:szCs w:val="28"/>
              </w:rPr>
              <w:t xml:space="preserve"> tại BSI EN 16584:2025 – 2 do cách</w:t>
            </w:r>
            <w:r w:rsidR="009E1F49" w:rsidRPr="00B365AD">
              <w:rPr>
                <w:rFonts w:ascii="Times New Roman" w:hAnsi="Times New Roman" w:cs="Times New Roman"/>
                <w:color w:val="000000" w:themeColor="text1"/>
                <w:sz w:val="28"/>
                <w:szCs w:val="28"/>
              </w:rPr>
              <w:t xml:space="preserve"> thể hiện hình minh họa và chú thích chưa phù hợp hướng dẫn tại QCVN 10: </w:t>
            </w:r>
            <w:r w:rsidR="009E1F49" w:rsidRPr="00B365AD">
              <w:rPr>
                <w:rFonts w:ascii="Times New Roman" w:hAnsi="Times New Roman" w:cs="Times New Roman"/>
                <w:iCs/>
                <w:color w:val="000000" w:themeColor="text1"/>
                <w:sz w:val="28"/>
                <w:szCs w:val="28"/>
              </w:rPr>
              <w:t>2024/BXD</w:t>
            </w:r>
          </w:p>
        </w:tc>
      </w:tr>
      <w:tr w:rsidR="00AA6766" w:rsidRPr="00B365AD" w14:paraId="26D3CCC3" w14:textId="77777777" w:rsidTr="00326DD5">
        <w:tc>
          <w:tcPr>
            <w:tcW w:w="1696" w:type="dxa"/>
            <w:vAlign w:val="center"/>
          </w:tcPr>
          <w:p w14:paraId="1A6D05F1" w14:textId="77777777" w:rsidR="00AA6766" w:rsidRPr="00B365AD" w:rsidRDefault="00AA6766" w:rsidP="00C241D3">
            <w:pPr>
              <w:spacing w:line="288" w:lineRule="auto"/>
              <w:jc w:val="center"/>
              <w:rPr>
                <w:rFonts w:ascii="Times New Roman" w:hAnsi="Times New Roman" w:cs="Times New Roman"/>
                <w:color w:val="000000" w:themeColor="text1"/>
                <w:sz w:val="28"/>
                <w:szCs w:val="28"/>
              </w:rPr>
            </w:pPr>
          </w:p>
        </w:tc>
        <w:tc>
          <w:tcPr>
            <w:tcW w:w="2268" w:type="dxa"/>
            <w:vAlign w:val="center"/>
          </w:tcPr>
          <w:p w14:paraId="6389AD7D" w14:textId="08AD1027" w:rsidR="00AA6766" w:rsidRPr="00B365AD" w:rsidRDefault="00D21CF5"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Tổng Công ty Tư vấn thiết kế giao </w:t>
            </w:r>
            <w:r w:rsidRPr="00B365AD">
              <w:rPr>
                <w:rFonts w:ascii="Times New Roman" w:hAnsi="Times New Roman" w:cs="Times New Roman"/>
                <w:color w:val="000000" w:themeColor="text1"/>
                <w:sz w:val="28"/>
                <w:szCs w:val="28"/>
              </w:rPr>
              <w:lastRenderedPageBreak/>
              <w:t>thông vận tải – CTCP</w:t>
            </w:r>
          </w:p>
        </w:tc>
        <w:tc>
          <w:tcPr>
            <w:tcW w:w="4820" w:type="dxa"/>
            <w:vAlign w:val="center"/>
          </w:tcPr>
          <w:p w14:paraId="33D1846E" w14:textId="7CD7D8F0" w:rsidR="00AA6766" w:rsidRPr="00B365AD" w:rsidRDefault="00220907"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lastRenderedPageBreak/>
              <w:t xml:space="preserve">Nên xem xét thay đổi các tiêu chuẩn viện dẫn trong nội dung dự thảo từ Tiêu chuẩn châu Âu sang Tiêu chuẩn Việt Nam. Cụ </w:t>
            </w:r>
            <w:r w:rsidRPr="00B365AD">
              <w:rPr>
                <w:rFonts w:ascii="Times New Roman" w:hAnsi="Times New Roman" w:cs="Times New Roman"/>
                <w:color w:val="000000" w:themeColor="text1"/>
                <w:sz w:val="28"/>
                <w:szCs w:val="28"/>
              </w:rPr>
              <w:lastRenderedPageBreak/>
              <w:t>thể EN 16584-1,2,3 sang TCVN2553:xx, TCVN2554:xx, TCVN2555:xx</w:t>
            </w:r>
          </w:p>
        </w:tc>
        <w:tc>
          <w:tcPr>
            <w:tcW w:w="5812" w:type="dxa"/>
            <w:vAlign w:val="center"/>
          </w:tcPr>
          <w:p w14:paraId="07D238A5" w14:textId="26613F9E" w:rsidR="00AA6766" w:rsidRPr="00B365AD" w:rsidRDefault="005D048E"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lastRenderedPageBreak/>
              <w:t>Mã số tiêu chuẩn hiện chưa được Bộ KHCN cấp nên tiếp thu ý kiến góp ý và hoàn thiện trong phiên bản rà soát trước khi công bố tiêu chuẩn</w:t>
            </w:r>
          </w:p>
        </w:tc>
      </w:tr>
      <w:tr w:rsidR="00AA6766" w:rsidRPr="00B365AD" w14:paraId="63858A9C" w14:textId="77777777" w:rsidTr="00326DD5">
        <w:tc>
          <w:tcPr>
            <w:tcW w:w="1696" w:type="dxa"/>
            <w:vAlign w:val="center"/>
          </w:tcPr>
          <w:p w14:paraId="5E4CF14A" w14:textId="77777777" w:rsidR="00AA6766" w:rsidRPr="00B365AD" w:rsidRDefault="00AA6766" w:rsidP="00C241D3">
            <w:pPr>
              <w:spacing w:line="288" w:lineRule="auto"/>
              <w:jc w:val="center"/>
              <w:rPr>
                <w:rFonts w:ascii="Times New Roman" w:hAnsi="Times New Roman" w:cs="Times New Roman"/>
                <w:color w:val="000000" w:themeColor="text1"/>
                <w:sz w:val="28"/>
                <w:szCs w:val="28"/>
              </w:rPr>
            </w:pPr>
          </w:p>
        </w:tc>
        <w:tc>
          <w:tcPr>
            <w:tcW w:w="2268" w:type="dxa"/>
            <w:vAlign w:val="center"/>
          </w:tcPr>
          <w:p w14:paraId="48D1825E" w14:textId="4C951B36" w:rsidR="00AA6766" w:rsidRPr="00B365AD" w:rsidRDefault="00BA0C48"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Công ty cổ phần xe lửa Dĩ An</w:t>
            </w:r>
          </w:p>
        </w:tc>
        <w:tc>
          <w:tcPr>
            <w:tcW w:w="4820" w:type="dxa"/>
            <w:vAlign w:val="center"/>
          </w:tcPr>
          <w:p w14:paraId="4B367D59" w14:textId="0FCAE2DF" w:rsidR="00AA6766" w:rsidRPr="00B365AD" w:rsidRDefault="008E5B6D"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Đồng ý các nội dung trong dự thảo 3 tiêu chuẩn TC2553 – TC2554 – TC2555</w:t>
            </w:r>
          </w:p>
        </w:tc>
        <w:tc>
          <w:tcPr>
            <w:tcW w:w="5812" w:type="dxa"/>
          </w:tcPr>
          <w:p w14:paraId="0473A4CA" w14:textId="26DAB938" w:rsidR="00AA6766" w:rsidRPr="00B365AD" w:rsidRDefault="008E5B6D"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Thống nhất ý kiến góp ý</w:t>
            </w:r>
          </w:p>
        </w:tc>
      </w:tr>
      <w:tr w:rsidR="000C68AB" w:rsidRPr="00B365AD" w14:paraId="75E328A4" w14:textId="77777777" w:rsidTr="00326DD5">
        <w:tc>
          <w:tcPr>
            <w:tcW w:w="1696" w:type="dxa"/>
            <w:vAlign w:val="center"/>
          </w:tcPr>
          <w:p w14:paraId="05CD2F5E" w14:textId="77777777" w:rsidR="000C68AB" w:rsidRPr="00B365AD" w:rsidRDefault="000C68AB" w:rsidP="00C241D3">
            <w:pPr>
              <w:spacing w:line="288" w:lineRule="auto"/>
              <w:jc w:val="center"/>
              <w:rPr>
                <w:rFonts w:ascii="Times New Roman" w:hAnsi="Times New Roman" w:cs="Times New Roman"/>
                <w:color w:val="000000" w:themeColor="text1"/>
                <w:sz w:val="28"/>
                <w:szCs w:val="28"/>
              </w:rPr>
            </w:pPr>
          </w:p>
        </w:tc>
        <w:tc>
          <w:tcPr>
            <w:tcW w:w="2268" w:type="dxa"/>
            <w:vAlign w:val="center"/>
          </w:tcPr>
          <w:p w14:paraId="2B9ECA1E" w14:textId="227D1FE0" w:rsidR="000C68AB" w:rsidRPr="00B365AD" w:rsidRDefault="00BF64E3"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quản lý đường sắt đô thị Hà Nội</w:t>
            </w:r>
          </w:p>
        </w:tc>
        <w:tc>
          <w:tcPr>
            <w:tcW w:w="4820" w:type="dxa"/>
            <w:vAlign w:val="center"/>
          </w:tcPr>
          <w:p w14:paraId="6592305C" w14:textId="2A9A794F" w:rsidR="00577AEE" w:rsidRDefault="00577AEE" w:rsidP="00C241D3">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Việc xây dựng tiêu chuẩn là cần thiết trong bối cảnh Việt Nam đầu tư phát triển hệ thống đường sắt đô thị tại các độ thị lớn. Dự thảo được xây dựng dựa trên cơ sở tham khảo tiêu chuẩn EN 16584 là phù hợp, đảm bảo tiếp cận các quy định tiên tiến, hiện đại, góp phần chuẩn hóa công tác thiết kế và nâng cao chất lượng hạ tầng đường sắt đô thị</w:t>
            </w:r>
          </w:p>
          <w:p w14:paraId="05BCB7BF" w14:textId="5BE46F64" w:rsidR="000C68AB" w:rsidRPr="00B365AD" w:rsidRDefault="0049266C"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Để đảm bảo tính khả thi và thuận lợi khi áp dụng trong thực thế, MRB đề nghị cơ quan chủ trì soạn thảo rà soát, làm rõ nội dung về sự phù hợp, tính kế thừa giữa tiêu chuẩn này và các quy chuẩn, tiêu chuẩn đã ban hành như QCVN 10:2024/BXD, TCVN 264-2002.</w:t>
            </w:r>
          </w:p>
        </w:tc>
        <w:tc>
          <w:tcPr>
            <w:tcW w:w="5812" w:type="dxa"/>
          </w:tcPr>
          <w:p w14:paraId="33E1BB82" w14:textId="3D50B818" w:rsidR="000C68AB" w:rsidRPr="00B365AD" w:rsidRDefault="007B5BE1"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Tiếp thu ý kiến, bổ sung nội dung</w:t>
            </w:r>
            <w:r w:rsidR="00C6494C">
              <w:rPr>
                <w:rFonts w:ascii="Times New Roman" w:hAnsi="Times New Roman" w:cs="Times New Roman"/>
                <w:color w:val="000000" w:themeColor="text1"/>
                <w:sz w:val="28"/>
                <w:szCs w:val="28"/>
              </w:rPr>
              <w:t xml:space="preserve"> chi tiết</w:t>
            </w:r>
            <w:r w:rsidRPr="00B365AD">
              <w:rPr>
                <w:rFonts w:ascii="Times New Roman" w:hAnsi="Times New Roman" w:cs="Times New Roman"/>
                <w:color w:val="000000" w:themeColor="text1"/>
                <w:sz w:val="28"/>
                <w:szCs w:val="28"/>
              </w:rPr>
              <w:t xml:space="preserve"> về sự phù hợp, tính kế thừa giữa tiêu chuẩn này và các quy chuẩn, tiêu chuẩn đã ban hành trong Thuyết minh xây dựng tiêu chuẩn</w:t>
            </w:r>
            <w:r w:rsidR="001A6D91">
              <w:rPr>
                <w:rFonts w:ascii="Times New Roman" w:hAnsi="Times New Roman" w:cs="Times New Roman"/>
                <w:color w:val="000000" w:themeColor="text1"/>
                <w:sz w:val="28"/>
                <w:szCs w:val="28"/>
              </w:rPr>
              <w:t xml:space="preserve">, Nội dung 7.2. </w:t>
            </w:r>
            <w:r w:rsidR="00C54F5D" w:rsidRPr="00C54F5D">
              <w:rPr>
                <w:rFonts w:ascii="Times New Roman" w:hAnsi="Times New Roman" w:cs="Times New Roman"/>
                <w:color w:val="000000" w:themeColor="text1"/>
                <w:sz w:val="28"/>
                <w:szCs w:val="28"/>
              </w:rPr>
              <w:t>Rà soát tính tương thức với Luật và các QCVN, TCVN liên quan</w:t>
            </w:r>
          </w:p>
        </w:tc>
      </w:tr>
      <w:tr w:rsidR="00A16252" w:rsidRPr="00B365AD" w14:paraId="78CD54D7" w14:textId="77777777" w:rsidTr="00326DD5">
        <w:tc>
          <w:tcPr>
            <w:tcW w:w="1696" w:type="dxa"/>
            <w:vAlign w:val="center"/>
          </w:tcPr>
          <w:p w14:paraId="30AF7D1F" w14:textId="77777777" w:rsidR="00A16252" w:rsidRPr="00B365AD" w:rsidRDefault="00A16252" w:rsidP="00C241D3">
            <w:pPr>
              <w:spacing w:line="288" w:lineRule="auto"/>
              <w:jc w:val="center"/>
              <w:rPr>
                <w:rFonts w:ascii="Times New Roman" w:hAnsi="Times New Roman" w:cs="Times New Roman"/>
                <w:color w:val="000000" w:themeColor="text1"/>
                <w:sz w:val="28"/>
                <w:szCs w:val="28"/>
              </w:rPr>
            </w:pPr>
          </w:p>
        </w:tc>
        <w:tc>
          <w:tcPr>
            <w:tcW w:w="2268" w:type="dxa"/>
            <w:vAlign w:val="center"/>
          </w:tcPr>
          <w:p w14:paraId="575FD0B9" w14:textId="01B456F0" w:rsidR="00A16252" w:rsidRPr="00B365AD" w:rsidRDefault="00A16252"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Cục đăng kiểm Việt Nam</w:t>
            </w:r>
          </w:p>
        </w:tc>
        <w:tc>
          <w:tcPr>
            <w:tcW w:w="4820" w:type="dxa"/>
          </w:tcPr>
          <w:p w14:paraId="11D72778" w14:textId="23A317EB" w:rsidR="00A16252" w:rsidRPr="00B365AD" w:rsidRDefault="00A16252"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sz w:val="28"/>
                <w:szCs w:val="28"/>
              </w:rPr>
              <w:t xml:space="preserve">Tiêu chuẩn đã được cập nhật và thay thế bằng phiên bản mới nhất là EN </w:t>
            </w:r>
            <w:r w:rsidRPr="00B365AD">
              <w:rPr>
                <w:rFonts w:ascii="Times New Roman" w:hAnsi="Times New Roman" w:cs="Times New Roman"/>
                <w:sz w:val="28"/>
                <w:szCs w:val="28"/>
              </w:rPr>
              <w:lastRenderedPageBreak/>
              <w:t>16584:2025. Đề nghị Ban soạn thảo nghiên cứu, rà soát để cập nhật theo phiên bản mới</w:t>
            </w:r>
          </w:p>
        </w:tc>
        <w:tc>
          <w:tcPr>
            <w:tcW w:w="5812" w:type="dxa"/>
          </w:tcPr>
          <w:p w14:paraId="0611ED68" w14:textId="42D95EB9" w:rsidR="00A16252" w:rsidRPr="00B365AD" w:rsidRDefault="00A16252"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sz w:val="28"/>
                <w:szCs w:val="28"/>
              </w:rPr>
              <w:lastRenderedPageBreak/>
              <w:t xml:space="preserve">Đồng ý và hoàn thiện. Các dự thảo TCVN đã được cập nhật và hoàn thiện theo phiên bản mới </w:t>
            </w:r>
            <w:r w:rsidRPr="00B365AD">
              <w:rPr>
                <w:rFonts w:ascii="Times New Roman" w:hAnsi="Times New Roman" w:cs="Times New Roman"/>
                <w:sz w:val="28"/>
                <w:szCs w:val="28"/>
              </w:rPr>
              <w:lastRenderedPageBreak/>
              <w:t>nhất EN 16584:2025 để đảm bảo thuận lợi cho công tác thẩm định và công bố tiêu chuẩn theo quy định.</w:t>
            </w:r>
          </w:p>
        </w:tc>
      </w:tr>
      <w:tr w:rsidR="00066ED7" w:rsidRPr="00B365AD" w14:paraId="5E30AC0F" w14:textId="77777777" w:rsidTr="00B365AD">
        <w:trPr>
          <w:trHeight w:val="272"/>
        </w:trPr>
        <w:tc>
          <w:tcPr>
            <w:tcW w:w="1696" w:type="dxa"/>
            <w:vAlign w:val="center"/>
          </w:tcPr>
          <w:p w14:paraId="7C4E3D96" w14:textId="77777777" w:rsidR="00066ED7" w:rsidRPr="00B365AD" w:rsidRDefault="00066ED7" w:rsidP="00C241D3">
            <w:pPr>
              <w:spacing w:line="288" w:lineRule="auto"/>
              <w:jc w:val="center"/>
              <w:rPr>
                <w:rFonts w:ascii="Times New Roman" w:hAnsi="Times New Roman" w:cs="Times New Roman"/>
                <w:color w:val="000000" w:themeColor="text1"/>
                <w:sz w:val="28"/>
                <w:szCs w:val="28"/>
              </w:rPr>
            </w:pPr>
          </w:p>
        </w:tc>
        <w:tc>
          <w:tcPr>
            <w:tcW w:w="2268" w:type="dxa"/>
            <w:vAlign w:val="center"/>
          </w:tcPr>
          <w:p w14:paraId="609DB108" w14:textId="7D274225" w:rsidR="00066ED7" w:rsidRPr="00B365AD" w:rsidRDefault="00066ED7"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Cục đăng kiểm Việt Nam</w:t>
            </w:r>
          </w:p>
        </w:tc>
        <w:tc>
          <w:tcPr>
            <w:tcW w:w="4820" w:type="dxa"/>
          </w:tcPr>
          <w:p w14:paraId="1C9D5E65" w14:textId="516DA2F5" w:rsidR="00066ED7" w:rsidRPr="00B365AD" w:rsidRDefault="00FD753C" w:rsidP="00C241D3">
            <w:pPr>
              <w:spacing w:line="288" w:lineRule="auto"/>
              <w:jc w:val="both"/>
              <w:rPr>
                <w:rFonts w:ascii="Times New Roman" w:hAnsi="Times New Roman" w:cs="Times New Roman"/>
                <w:sz w:val="28"/>
                <w:szCs w:val="28"/>
              </w:rPr>
            </w:pPr>
            <w:r>
              <w:rPr>
                <w:rFonts w:ascii="Times New Roman" w:hAnsi="Times New Roman" w:cs="Times New Roman"/>
                <w:sz w:val="28"/>
                <w:szCs w:val="28"/>
              </w:rPr>
              <w:t>Hiện nay, bộ dự thảo TCVN đang được xây dựng dựa trên cơ sở biên dịch và chuyển đổi từ phiên bản tiêu chuẩn châu Âu EN 16584:2017. Tuy nhiên, tiêu chuẩn này đã được cập nhật và thay thế bằng phiên bản mới nhất là EN 16584:2025, do đó đề nghị ban soạn thảo nghiên cứu, rà soát để cập nhật dự thảo theo phiên bản mới</w:t>
            </w:r>
          </w:p>
        </w:tc>
        <w:tc>
          <w:tcPr>
            <w:tcW w:w="5812" w:type="dxa"/>
          </w:tcPr>
          <w:p w14:paraId="40EA6E5F" w14:textId="77777777" w:rsidR="00FD753C" w:rsidRPr="00B365AD" w:rsidRDefault="00FD753C" w:rsidP="00FD753C">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Đồng ý và hoàn thiện. </w:t>
            </w:r>
          </w:p>
          <w:p w14:paraId="5C3AFE0A" w14:textId="7C98FA97" w:rsidR="00066ED7" w:rsidRPr="00B365AD" w:rsidRDefault="00FD753C" w:rsidP="00FD753C">
            <w:pPr>
              <w:spacing w:line="288" w:lineRule="auto"/>
              <w:rPr>
                <w:rFonts w:ascii="Times New Roman" w:hAnsi="Times New Roman" w:cs="Times New Roman"/>
                <w:sz w:val="28"/>
                <w:szCs w:val="28"/>
              </w:rPr>
            </w:pPr>
            <w:r w:rsidRPr="00B365AD">
              <w:rPr>
                <w:rFonts w:ascii="Times New Roman" w:hAnsi="Times New Roman" w:cs="Times New Roman"/>
                <w:color w:val="000000" w:themeColor="text1"/>
                <w:sz w:val="28"/>
                <w:szCs w:val="28"/>
              </w:rPr>
              <w:t>Các dự thảo TCVN đã được cập nhật và hoàn thiện theo phiên bản mới nhất EN 16584:2025 để đảm bảo thuận lợi cho công tác thẩm định và công bố tiêu chuẩn theo quy định.</w:t>
            </w:r>
          </w:p>
        </w:tc>
      </w:tr>
      <w:tr w:rsidR="00066ED7" w:rsidRPr="00B365AD" w14:paraId="100530A1" w14:textId="77777777" w:rsidTr="00344357">
        <w:trPr>
          <w:trHeight w:val="272"/>
        </w:trPr>
        <w:tc>
          <w:tcPr>
            <w:tcW w:w="1696" w:type="dxa"/>
            <w:vAlign w:val="center"/>
          </w:tcPr>
          <w:p w14:paraId="13BB19E8" w14:textId="77777777" w:rsidR="00066ED7" w:rsidRPr="00B365AD" w:rsidRDefault="00066ED7" w:rsidP="00066ED7">
            <w:pPr>
              <w:spacing w:line="288" w:lineRule="auto"/>
              <w:jc w:val="center"/>
              <w:rPr>
                <w:rFonts w:ascii="Times New Roman" w:hAnsi="Times New Roman" w:cs="Times New Roman"/>
                <w:color w:val="000000" w:themeColor="text1"/>
                <w:sz w:val="28"/>
                <w:szCs w:val="28"/>
              </w:rPr>
            </w:pPr>
          </w:p>
        </w:tc>
        <w:tc>
          <w:tcPr>
            <w:tcW w:w="2268" w:type="dxa"/>
            <w:vAlign w:val="center"/>
          </w:tcPr>
          <w:p w14:paraId="0BDD82DF" w14:textId="532A5539"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Cục đăng kiểm Việt Nam</w:t>
            </w:r>
          </w:p>
        </w:tc>
        <w:tc>
          <w:tcPr>
            <w:tcW w:w="4820" w:type="dxa"/>
          </w:tcPr>
          <w:p w14:paraId="4BF25138" w14:textId="2813BC92" w:rsidR="00066ED7" w:rsidRPr="00B365AD" w:rsidRDefault="00066ED7" w:rsidP="00066ED7">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sz w:val="28"/>
                <w:szCs w:val="28"/>
              </w:rPr>
              <w:t>Đề nghị Ban soạn thảo rà soát thống nhất khái niệm và thuật ngữ tham chiếu với hệ thống các TCVN về ứng dụng đường sắt đã ban hành và QCVN 10:2024/BXD (Quy chuẩn kỹ thuật quốc gia về xây dựng công trình đảm bảo tiếp cận sử dụng.</w:t>
            </w:r>
          </w:p>
        </w:tc>
        <w:tc>
          <w:tcPr>
            <w:tcW w:w="5812" w:type="dxa"/>
            <w:vAlign w:val="center"/>
          </w:tcPr>
          <w:p w14:paraId="36148CEC" w14:textId="77777777" w:rsidR="00066ED7" w:rsidRPr="00B365AD" w:rsidRDefault="00066ED7" w:rsidP="00066ED7">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Tiếp thu ý kiến, viện dẫn việc sử dụng các biểu tượng quy ước hỗ trợ người gặp khó khăn khi tiếp cận tuân thủ quy định tại Phụ lục A – QCVN 10:2024/BXD.</w:t>
            </w:r>
          </w:p>
          <w:p w14:paraId="4D6F1BF7" w14:textId="77777777" w:rsidR="00066ED7" w:rsidRPr="00B365AD" w:rsidRDefault="00066ED7" w:rsidP="00066ED7">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Các nội dung chú thích cụ thể như sau:</w:t>
            </w:r>
          </w:p>
          <w:p w14:paraId="3A90B197" w14:textId="77777777" w:rsidR="00066ED7" w:rsidRPr="00B365AD" w:rsidRDefault="00066ED7" w:rsidP="00066ED7">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Trang 35 – TC2554:</w:t>
            </w:r>
          </w:p>
          <w:p w14:paraId="5BF9C60B" w14:textId="77777777" w:rsidR="00066ED7" w:rsidRPr="00B365AD" w:rsidRDefault="00066ED7" w:rsidP="00066ED7">
            <w:pPr>
              <w:spacing w:line="288" w:lineRule="auto"/>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 biểu tượng và biển báo thể hiện ghế ưu tiên cho người khuyết tật cần tuân thủ Phụ lục A – QCVN 10:2024/BXD.</w:t>
            </w:r>
          </w:p>
          <w:p w14:paraId="182F8C2F" w14:textId="77777777" w:rsidR="00066ED7" w:rsidRPr="00B365AD" w:rsidRDefault="00066ED7" w:rsidP="00066ED7">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Trang 59 – TC2554:</w:t>
            </w:r>
          </w:p>
          <w:p w14:paraId="7321A809" w14:textId="77777777" w:rsidR="00066ED7" w:rsidRPr="00B365AD" w:rsidRDefault="00066ED7" w:rsidP="00066ED7">
            <w:pPr>
              <w:spacing w:line="288" w:lineRule="auto"/>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lastRenderedPageBreak/>
              <w:t>Các biểu tượng và biển báo dưới đây chỉ mang tính minh họa cách thức bố trí biểu tượng hình vẽ, là các mẫu thực hành tốt. Các biểu tượng quy ước hỗ trợ người gặp khó khăn khi tiếp cận được thiết kế tuân thủ quy định tại Phụ lục A, QCVN 10:2024/BXD</w:t>
            </w:r>
          </w:p>
          <w:p w14:paraId="6D384D9D" w14:textId="77777777" w:rsidR="00066ED7" w:rsidRPr="00B365AD" w:rsidRDefault="00066ED7" w:rsidP="00066ED7">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Trang 10 – TC2555:</w:t>
            </w:r>
          </w:p>
          <w:p w14:paraId="2406730D" w14:textId="77777777" w:rsidR="00066ED7" w:rsidRPr="00B365AD" w:rsidRDefault="00066ED7" w:rsidP="00066ED7">
            <w:pPr>
              <w:spacing w:line="288" w:lineRule="auto"/>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4. Chiếu sáng khẩn cấp phải cung cấp đủ tầm nhìn để sơ tán và nhận diện thiết bị chữa cháy, thiết bị an toàn.</w:t>
            </w:r>
          </w:p>
          <w:p w14:paraId="26788CAC" w14:textId="77777777" w:rsidR="00066ED7" w:rsidRPr="00B365AD" w:rsidRDefault="00066ED7" w:rsidP="00066ED7">
            <w:pPr>
              <w:spacing w:line="288" w:lineRule="auto"/>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  Tuân thủ quy định tại mục 2.2.1 và mục 2.2.2 của QCVN 10:2025/BCA – Quy chuẩn kỹ thuật quốc gia về trang bị, bố trí phương tiện phòng cháy, chữa cháy cho nhà và công trình.</w:t>
            </w:r>
          </w:p>
          <w:p w14:paraId="2A22B1A1" w14:textId="79B958E1" w:rsidR="00066ED7" w:rsidRPr="00B365AD" w:rsidRDefault="00066ED7" w:rsidP="00066ED7">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 Lược bỏ Figure I.8, I.9, I.10 tại BSI EN 16584:2025 – 2 do cách thể hiện hình minh họa và chú thích chưa phù hợp hướng dẫn tại QCVN 10: </w:t>
            </w:r>
            <w:r w:rsidRPr="00B365AD">
              <w:rPr>
                <w:rFonts w:ascii="Times New Roman" w:hAnsi="Times New Roman" w:cs="Times New Roman"/>
                <w:iCs/>
                <w:color w:val="000000" w:themeColor="text1"/>
                <w:sz w:val="28"/>
                <w:szCs w:val="28"/>
              </w:rPr>
              <w:t>2024/BXD</w:t>
            </w:r>
          </w:p>
        </w:tc>
      </w:tr>
      <w:tr w:rsidR="00066ED7" w:rsidRPr="00B365AD" w14:paraId="33925B77" w14:textId="77777777" w:rsidTr="00326DD5">
        <w:trPr>
          <w:trHeight w:val="2641"/>
        </w:trPr>
        <w:tc>
          <w:tcPr>
            <w:tcW w:w="1696" w:type="dxa"/>
            <w:vAlign w:val="center"/>
          </w:tcPr>
          <w:p w14:paraId="54DF583D" w14:textId="77777777" w:rsidR="00066ED7" w:rsidRPr="00B365AD" w:rsidRDefault="00066ED7" w:rsidP="00066ED7">
            <w:pPr>
              <w:spacing w:line="288" w:lineRule="auto"/>
              <w:jc w:val="center"/>
              <w:rPr>
                <w:rFonts w:ascii="Times New Roman" w:hAnsi="Times New Roman" w:cs="Times New Roman"/>
                <w:color w:val="000000" w:themeColor="text1"/>
                <w:sz w:val="28"/>
                <w:szCs w:val="28"/>
              </w:rPr>
            </w:pPr>
          </w:p>
        </w:tc>
        <w:tc>
          <w:tcPr>
            <w:tcW w:w="2268" w:type="dxa"/>
            <w:vAlign w:val="center"/>
          </w:tcPr>
          <w:p w14:paraId="17490284" w14:textId="246C4BA6"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Cục Kinh tế - Quản lý đầu tư xây dựng</w:t>
            </w:r>
          </w:p>
        </w:tc>
        <w:tc>
          <w:tcPr>
            <w:tcW w:w="4820" w:type="dxa"/>
            <w:vAlign w:val="center"/>
          </w:tcPr>
          <w:p w14:paraId="66F23A13" w14:textId="4C1F0E8E" w:rsidR="00066ED7" w:rsidRPr="00B365AD" w:rsidRDefault="00066ED7" w:rsidP="00066ED7">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Đề nghị Ban biên soạn 03 dự thảo TCVN về Ứng dụng đường sắt - Thiết kế dành cho người khuyết tật nghiên cứu sử dụng, cập nhật, bổ sung nội dung của các tiêu chuẩn EN 16584- 1:2025, EN 16584-2:2025, EN 16584-3:2025 để chuyển dịch cho phù hợp theo quy định.</w:t>
            </w:r>
          </w:p>
        </w:tc>
        <w:tc>
          <w:tcPr>
            <w:tcW w:w="5812" w:type="dxa"/>
          </w:tcPr>
          <w:p w14:paraId="75AAC69D" w14:textId="1362C681" w:rsidR="00066ED7" w:rsidRPr="00B365AD" w:rsidRDefault="00066ED7" w:rsidP="00066ED7">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Đồng ý và hoàn thiện. Các dự thảo TCVN đã được cập nhật theo phiên bản mới nhất EN 16584:2025</w:t>
            </w:r>
          </w:p>
        </w:tc>
      </w:tr>
      <w:tr w:rsidR="00066ED7" w:rsidRPr="00B365AD" w14:paraId="10D4F684" w14:textId="77777777" w:rsidTr="00326DD5">
        <w:trPr>
          <w:trHeight w:val="1874"/>
        </w:trPr>
        <w:tc>
          <w:tcPr>
            <w:tcW w:w="1696" w:type="dxa"/>
            <w:vAlign w:val="center"/>
          </w:tcPr>
          <w:p w14:paraId="5121FB36" w14:textId="77777777" w:rsidR="00066ED7" w:rsidRPr="00B365AD" w:rsidRDefault="00066ED7" w:rsidP="00066ED7">
            <w:pPr>
              <w:spacing w:line="288" w:lineRule="auto"/>
              <w:jc w:val="center"/>
              <w:rPr>
                <w:rFonts w:ascii="Times New Roman" w:hAnsi="Times New Roman" w:cs="Times New Roman"/>
                <w:color w:val="000000" w:themeColor="text1"/>
                <w:sz w:val="28"/>
                <w:szCs w:val="28"/>
              </w:rPr>
            </w:pPr>
          </w:p>
        </w:tc>
        <w:tc>
          <w:tcPr>
            <w:tcW w:w="2268" w:type="dxa"/>
            <w:vAlign w:val="center"/>
          </w:tcPr>
          <w:p w14:paraId="1FAF269A" w14:textId="3B3F377F"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quản lý đường sắt đô thị TP. Hồ Chí Minh</w:t>
            </w:r>
          </w:p>
        </w:tc>
        <w:tc>
          <w:tcPr>
            <w:tcW w:w="4820" w:type="dxa"/>
            <w:vAlign w:val="center"/>
          </w:tcPr>
          <w:p w14:paraId="1D68AF93" w14:textId="3D1BD5CC" w:rsidR="00066ED7" w:rsidRPr="00B365AD" w:rsidRDefault="00066ED7" w:rsidP="00066ED7">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biên soạn bổ sung phân tích sự phù hợp, tương thích của các Tiêu chuẩn (các Tiêu chuẩn này được biên dịch từ Tiêu chuẩn Châu Âu) đối với các dự án đường sắt tại Việt Nam vào thuyết minh.</w:t>
            </w:r>
          </w:p>
        </w:tc>
        <w:tc>
          <w:tcPr>
            <w:tcW w:w="5812" w:type="dxa"/>
          </w:tcPr>
          <w:p w14:paraId="542454C5" w14:textId="701B0F79" w:rsidR="00066ED7" w:rsidRPr="00B365AD" w:rsidRDefault="00067C84" w:rsidP="00066ED7">
            <w:pPr>
              <w:spacing w:line="288" w:lineRule="auto"/>
              <w:rPr>
                <w:rFonts w:ascii="Times New Roman" w:hAnsi="Times New Roman" w:cs="Times New Roman"/>
                <w:color w:val="000000" w:themeColor="text1"/>
                <w:sz w:val="28"/>
                <w:szCs w:val="28"/>
              </w:rPr>
            </w:pPr>
            <w:r w:rsidRPr="00067C84">
              <w:rPr>
                <w:rFonts w:ascii="Times New Roman" w:hAnsi="Times New Roman" w:cs="Times New Roman"/>
                <w:color w:val="000000" w:themeColor="text1"/>
                <w:sz w:val="28"/>
                <w:szCs w:val="28"/>
              </w:rPr>
              <w:t>Tiếp thu ý kiến, bổ sung nội dung chi tiết về sự phù hợp, tính kế thừa giữa tiêu chuẩn này và các quy chuẩn, tiêu chuẩn đã ban hành trong Thuyết minh xây dựng tiêu chuẩn, Nội dung 7.</w:t>
            </w:r>
            <w:r w:rsidR="00FB4739">
              <w:rPr>
                <w:rFonts w:ascii="Times New Roman" w:hAnsi="Times New Roman" w:cs="Times New Roman"/>
                <w:color w:val="000000" w:themeColor="text1"/>
                <w:sz w:val="28"/>
                <w:szCs w:val="28"/>
              </w:rPr>
              <w:t>3. Sự tương thích của các tiêu chuẩn đối với các dự án đường sắt tại Việt Nam</w:t>
            </w:r>
          </w:p>
        </w:tc>
      </w:tr>
      <w:tr w:rsidR="00066ED7" w:rsidRPr="00B365AD" w14:paraId="7A189E74" w14:textId="77777777" w:rsidTr="00B365AD">
        <w:trPr>
          <w:trHeight w:val="1059"/>
        </w:trPr>
        <w:tc>
          <w:tcPr>
            <w:tcW w:w="1696" w:type="dxa"/>
            <w:vAlign w:val="center"/>
          </w:tcPr>
          <w:p w14:paraId="15FEF128" w14:textId="77777777" w:rsidR="00066ED7" w:rsidRPr="00B365AD" w:rsidRDefault="00066ED7" w:rsidP="00066ED7">
            <w:pPr>
              <w:spacing w:line="288" w:lineRule="auto"/>
              <w:jc w:val="center"/>
              <w:rPr>
                <w:rFonts w:ascii="Times New Roman" w:hAnsi="Times New Roman" w:cs="Times New Roman"/>
                <w:color w:val="000000" w:themeColor="text1"/>
                <w:sz w:val="28"/>
                <w:szCs w:val="28"/>
              </w:rPr>
            </w:pPr>
          </w:p>
        </w:tc>
        <w:tc>
          <w:tcPr>
            <w:tcW w:w="2268" w:type="dxa"/>
            <w:vAlign w:val="center"/>
          </w:tcPr>
          <w:p w14:paraId="70764DC4" w14:textId="4D65F42E" w:rsidR="00066ED7" w:rsidRPr="00B365AD" w:rsidRDefault="00820552"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quản lý đường sắt đô thị TP. Hồ Chí Minh</w:t>
            </w:r>
          </w:p>
        </w:tc>
        <w:tc>
          <w:tcPr>
            <w:tcW w:w="4820" w:type="dxa"/>
            <w:vAlign w:val="center"/>
          </w:tcPr>
          <w:p w14:paraId="059247ED" w14:textId="26054ED6" w:rsidR="00066ED7" w:rsidRPr="00B365AD" w:rsidRDefault="00807248" w:rsidP="00066ED7">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Ban biên soạn cần rà soát các quy định, quy chuẩn, tiêu chuẩn liên quan đến lĩnh vực đường sắt (Luật đường sắt 2025, Nghị định 16/2026</w:t>
            </w:r>
            <w:r w:rsidR="003A50BA">
              <w:rPr>
                <w:rFonts w:ascii="Times New Roman" w:hAnsi="Times New Roman" w:cs="Times New Roman"/>
                <w:color w:val="000000" w:themeColor="text1"/>
                <w:sz w:val="28"/>
                <w:szCs w:val="28"/>
              </w:rPr>
              <w:t>/NĐ-CP, QCVN, TCVN,…) nhằm xác định cụ thể phạm vi điều chỉnh, đối tượng áp dụng, thuật ngữ chuyên ngành và thống nhất từ ngữ sử dụng trong toàn bộ tiêu chuẩn.</w:t>
            </w:r>
          </w:p>
        </w:tc>
        <w:tc>
          <w:tcPr>
            <w:tcW w:w="5812" w:type="dxa"/>
          </w:tcPr>
          <w:p w14:paraId="57DDFBFB" w14:textId="18DA1EE2" w:rsidR="00066ED7" w:rsidRPr="00B365AD" w:rsidRDefault="003A50BA" w:rsidP="00066ED7">
            <w:pPr>
              <w:spacing w:line="288" w:lineRule="auto"/>
              <w:rPr>
                <w:rFonts w:ascii="Times New Roman" w:hAnsi="Times New Roman" w:cs="Times New Roman"/>
                <w:color w:val="000000" w:themeColor="text1"/>
                <w:sz w:val="28"/>
                <w:szCs w:val="28"/>
              </w:rPr>
            </w:pPr>
            <w:r w:rsidRPr="00067C84">
              <w:rPr>
                <w:rFonts w:ascii="Times New Roman" w:hAnsi="Times New Roman" w:cs="Times New Roman"/>
                <w:color w:val="000000" w:themeColor="text1"/>
                <w:sz w:val="28"/>
                <w:szCs w:val="28"/>
              </w:rPr>
              <w:t>Tiếp thu ý kiến, bổ sung nội dung chi tiết về sự phù hợp, tính kế thừa giữa tiêu chuẩn này và các quy chuẩn, tiêu chuẩn đã ban hành trong Thuyết minh xây dựng tiêu chuẩn, Nội dung 7.2. Rà soát tính tương thức với Luật và các QCVN, TCVN liên quan</w:t>
            </w:r>
          </w:p>
        </w:tc>
      </w:tr>
      <w:tr w:rsidR="00820552" w:rsidRPr="00B365AD" w14:paraId="76A0DC8B" w14:textId="77777777" w:rsidTr="00B365AD">
        <w:trPr>
          <w:trHeight w:val="1059"/>
        </w:trPr>
        <w:tc>
          <w:tcPr>
            <w:tcW w:w="1696" w:type="dxa"/>
            <w:vAlign w:val="center"/>
          </w:tcPr>
          <w:p w14:paraId="3AD31EDB" w14:textId="77777777" w:rsidR="00820552" w:rsidRPr="00B365AD" w:rsidRDefault="00820552" w:rsidP="00066ED7">
            <w:pPr>
              <w:spacing w:line="288" w:lineRule="auto"/>
              <w:jc w:val="center"/>
              <w:rPr>
                <w:rFonts w:ascii="Times New Roman" w:hAnsi="Times New Roman" w:cs="Times New Roman"/>
                <w:color w:val="000000" w:themeColor="text1"/>
                <w:sz w:val="28"/>
                <w:szCs w:val="28"/>
              </w:rPr>
            </w:pPr>
          </w:p>
        </w:tc>
        <w:tc>
          <w:tcPr>
            <w:tcW w:w="2268" w:type="dxa"/>
            <w:vAlign w:val="center"/>
          </w:tcPr>
          <w:p w14:paraId="50539AFD" w14:textId="6B52181A" w:rsidR="00820552" w:rsidRPr="00B365AD" w:rsidRDefault="00820552" w:rsidP="00066ED7">
            <w:pPr>
              <w:spacing w:line="288"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Công ty cổ phần vận tải đường sắt</w:t>
            </w:r>
          </w:p>
        </w:tc>
        <w:tc>
          <w:tcPr>
            <w:tcW w:w="4820" w:type="dxa"/>
            <w:vAlign w:val="center"/>
          </w:tcPr>
          <w:p w14:paraId="326DB72D" w14:textId="3DBD6D38" w:rsidR="00820552" w:rsidRDefault="00820552" w:rsidP="00066ED7">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Kiến nghị cơ quan chủ trì xem xét các quy định về toa xe tiếp cạn cho người khuyết tật tại QCVN 25:2025/BXD để tránh chồng chéo giữa các quy định</w:t>
            </w:r>
          </w:p>
        </w:tc>
        <w:tc>
          <w:tcPr>
            <w:tcW w:w="5812" w:type="dxa"/>
          </w:tcPr>
          <w:p w14:paraId="3618F5F7" w14:textId="21F3F9DE" w:rsidR="00820552" w:rsidRPr="00067C84" w:rsidRDefault="009C18E3" w:rsidP="00066ED7">
            <w:pPr>
              <w:spacing w:line="288" w:lineRule="auto"/>
              <w:rPr>
                <w:rFonts w:ascii="Times New Roman" w:hAnsi="Times New Roman" w:cs="Times New Roman"/>
                <w:color w:val="000000" w:themeColor="text1"/>
                <w:sz w:val="28"/>
                <w:szCs w:val="28"/>
              </w:rPr>
            </w:pPr>
            <w:r w:rsidRPr="00067C84">
              <w:rPr>
                <w:rFonts w:ascii="Times New Roman" w:hAnsi="Times New Roman" w:cs="Times New Roman"/>
                <w:color w:val="000000" w:themeColor="text1"/>
                <w:sz w:val="28"/>
                <w:szCs w:val="28"/>
              </w:rPr>
              <w:t>Tiếp thu ý kiến, bổ sung nội dung chi tiết về sự phù hợp, tính kế thừa giữa tiêu chuẩn này và các quy chuẩn, tiêu chuẩn đã ban hành trong Thuyết minh xây dựng tiêu chuẩn, Nội dung 7.2. Rà soát tính tương thức với Luật và các QCVN, TCVN liên quan</w:t>
            </w:r>
          </w:p>
        </w:tc>
      </w:tr>
      <w:tr w:rsidR="00066ED7" w:rsidRPr="00B365AD" w14:paraId="692CABF4" w14:textId="77777777" w:rsidTr="00C241D3">
        <w:tc>
          <w:tcPr>
            <w:tcW w:w="1696" w:type="dxa"/>
            <w:vAlign w:val="center"/>
          </w:tcPr>
          <w:p w14:paraId="04760B20" w14:textId="6D57432B"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b/>
                <w:bCs/>
                <w:color w:val="000000" w:themeColor="text1"/>
                <w:sz w:val="28"/>
                <w:szCs w:val="28"/>
              </w:rPr>
              <w:t>II</w:t>
            </w:r>
          </w:p>
        </w:tc>
        <w:tc>
          <w:tcPr>
            <w:tcW w:w="12900" w:type="dxa"/>
            <w:gridSpan w:val="3"/>
            <w:vAlign w:val="center"/>
          </w:tcPr>
          <w:p w14:paraId="4208DDAA" w14:textId="24E4B021" w:rsidR="00066ED7" w:rsidRPr="00B365AD" w:rsidRDefault="00066ED7" w:rsidP="009C18E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b/>
                <w:bCs/>
                <w:color w:val="000000" w:themeColor="text1"/>
                <w:sz w:val="28"/>
                <w:szCs w:val="28"/>
              </w:rPr>
              <w:t>Ý KIẾN GÓP Ý CỤ THỂ</w:t>
            </w:r>
          </w:p>
        </w:tc>
      </w:tr>
      <w:tr w:rsidR="00066ED7" w:rsidRPr="00B365AD" w14:paraId="4E999BD2" w14:textId="77777777" w:rsidTr="00326DD5">
        <w:tc>
          <w:tcPr>
            <w:tcW w:w="1696" w:type="dxa"/>
            <w:vAlign w:val="center"/>
          </w:tcPr>
          <w:p w14:paraId="7ECD0FEF" w14:textId="3D12A2CB"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Mục 3 – Trang 10</w:t>
            </w:r>
          </w:p>
        </w:tc>
        <w:tc>
          <w:tcPr>
            <w:tcW w:w="2268" w:type="dxa"/>
            <w:vAlign w:val="center"/>
          </w:tcPr>
          <w:p w14:paraId="1BE9520A" w14:textId="26E59A99"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Đường sắt Việt Nam</w:t>
            </w:r>
          </w:p>
        </w:tc>
        <w:tc>
          <w:tcPr>
            <w:tcW w:w="4820" w:type="dxa"/>
            <w:vAlign w:val="center"/>
          </w:tcPr>
          <w:p w14:paraId="68E23AAA" w14:textId="6CC92660" w:rsidR="00066ED7" w:rsidRPr="00B365AD" w:rsidRDefault="00066ED7" w:rsidP="00066ED7">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Mục 3. Thuật ngữ, định nghĩa và các từ viết tắt. Đề nghị rà soát để phù hợp với Thuật ngữ, định nghĩa của Việt Nam (VD: Mục 3.18 định nghĩa về Ga có sự khác biệt so với định nghĩa “Ga đường sắt” được nêu tại Luật Đường sắt năm 2025).</w:t>
            </w:r>
          </w:p>
        </w:tc>
        <w:tc>
          <w:tcPr>
            <w:tcW w:w="5812" w:type="dxa"/>
            <w:vAlign w:val="center"/>
          </w:tcPr>
          <w:p w14:paraId="5689B541" w14:textId="3FF6862F" w:rsidR="00066ED7" w:rsidRPr="00B365AD" w:rsidRDefault="00066ED7" w:rsidP="00066ED7">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Tiếp thu và chỉnh sửa tại trang 8 trong Dự thảo tiêu chuẩn phù hợp đúng quy định của Luật Đường sắt </w:t>
            </w:r>
          </w:p>
          <w:p w14:paraId="0A580DF4" w14:textId="77777777" w:rsidR="00066ED7" w:rsidRPr="00B365AD" w:rsidRDefault="00066ED7" w:rsidP="00066ED7">
            <w:pPr>
              <w:spacing w:line="288" w:lineRule="auto"/>
              <w:jc w:val="both"/>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3.27 Ga đường sắt (Station)</w:t>
            </w:r>
          </w:p>
          <w:p w14:paraId="49F1716F" w14:textId="6F1BF206" w:rsidR="00066ED7" w:rsidRPr="00B365AD" w:rsidRDefault="00066ED7" w:rsidP="00066ED7">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i/>
                <w:iCs/>
                <w:color w:val="000000" w:themeColor="text1"/>
                <w:sz w:val="28"/>
                <w:szCs w:val="28"/>
              </w:rPr>
              <w:t>Là nơi để phương tiện giao thông đường sắt dừng, tránh, vượt, đón, trả khách, xếp dỡ hàng hóa, thực hiện các tác nghiệp kỹ thuật và các dịch vụ khác.</w:t>
            </w:r>
          </w:p>
        </w:tc>
      </w:tr>
      <w:tr w:rsidR="00066ED7" w:rsidRPr="00B365AD" w14:paraId="3471FE74" w14:textId="77777777" w:rsidTr="00326DD5">
        <w:tc>
          <w:tcPr>
            <w:tcW w:w="1696" w:type="dxa"/>
            <w:vAlign w:val="center"/>
          </w:tcPr>
          <w:p w14:paraId="5930534F" w14:textId="20242427"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Mục 4 – Trang 10</w:t>
            </w:r>
          </w:p>
        </w:tc>
        <w:tc>
          <w:tcPr>
            <w:tcW w:w="2268" w:type="dxa"/>
            <w:vAlign w:val="center"/>
          </w:tcPr>
          <w:p w14:paraId="2DF8F0F1" w14:textId="2C8A3E6D"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Tư vấn thiết kế giao thông vận tải – CTCP</w:t>
            </w:r>
          </w:p>
        </w:tc>
        <w:tc>
          <w:tcPr>
            <w:tcW w:w="4820" w:type="dxa"/>
            <w:vAlign w:val="center"/>
          </w:tcPr>
          <w:p w14:paraId="3EDF0E14" w14:textId="77777777" w:rsidR="00066ED7" w:rsidRPr="00B365AD" w:rsidRDefault="00066ED7" w:rsidP="00066ED7">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Mục 4 “Ký hiệu và chữ viết tắt” – Bảng 2, nên sửa thành:</w:t>
            </w:r>
          </w:p>
          <w:p w14:paraId="590F5E9B" w14:textId="77777777" w:rsidR="00066ED7" w:rsidRPr="00B365AD" w:rsidRDefault="00066ED7" w:rsidP="00066ED7">
            <w:pPr>
              <w:pStyle w:val="ListParagraph"/>
              <w:numPr>
                <w:ilvl w:val="0"/>
                <w:numId w:val="10"/>
              </w:num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Ký hiệu: m / Ý nghĩa: chiều dài cơ bản trong hệ thống đo lường quốc tế SI</w:t>
            </w:r>
          </w:p>
          <w:p w14:paraId="2E8AE329" w14:textId="6380BE54" w:rsidR="00066ED7" w:rsidRPr="00B365AD" w:rsidRDefault="00066ED7" w:rsidP="00066ED7">
            <w:pPr>
              <w:pStyle w:val="ListParagraph"/>
              <w:numPr>
                <w:ilvl w:val="0"/>
                <w:numId w:val="10"/>
              </w:num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Ký hiệu: mm / Ý nghĩa: chiều dài (một phần nghìn của mét)</w:t>
            </w:r>
          </w:p>
        </w:tc>
        <w:tc>
          <w:tcPr>
            <w:tcW w:w="5812" w:type="dxa"/>
            <w:vAlign w:val="center"/>
          </w:tcPr>
          <w:p w14:paraId="21397609" w14:textId="2EE62A06" w:rsidR="00066ED7" w:rsidRPr="00B365AD" w:rsidRDefault="00066ED7" w:rsidP="00066ED7">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Tiếp thu và chỉnh sửa theo đúng ý kiến góp ý tại Bảng 2 – trang 10 – TC2553</w:t>
            </w:r>
          </w:p>
        </w:tc>
      </w:tr>
      <w:tr w:rsidR="00066ED7" w:rsidRPr="00B365AD" w14:paraId="10DD1437" w14:textId="77777777" w:rsidTr="00326DD5">
        <w:tc>
          <w:tcPr>
            <w:tcW w:w="1696" w:type="dxa"/>
            <w:vAlign w:val="center"/>
          </w:tcPr>
          <w:p w14:paraId="75FBA1B9" w14:textId="4B68739A"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lastRenderedPageBreak/>
              <w:t>Mục 5.2.2.2 – Trang 11</w:t>
            </w:r>
          </w:p>
        </w:tc>
        <w:tc>
          <w:tcPr>
            <w:tcW w:w="2268" w:type="dxa"/>
            <w:vAlign w:val="center"/>
          </w:tcPr>
          <w:p w14:paraId="51783FA0" w14:textId="68DC83A6"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Tư vấn thiết kế giao thông vận tải – CTCP</w:t>
            </w:r>
          </w:p>
        </w:tc>
        <w:tc>
          <w:tcPr>
            <w:tcW w:w="4820" w:type="dxa"/>
            <w:vAlign w:val="center"/>
          </w:tcPr>
          <w:p w14:paraId="2E946A9C" w14:textId="7E77B881" w:rsidR="00066ED7" w:rsidRPr="00B365AD" w:rsidRDefault="00066ED7" w:rsidP="00066ED7">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Mục 5.2.2 “Cửa ra vào”: Thiết bị điều khiển cửa có diện tích tổng cộng tối thiểu là 5000mm</w:t>
            </w:r>
            <w:r w:rsidRPr="00B365AD">
              <w:rPr>
                <w:rFonts w:ascii="Times New Roman" w:hAnsi="Times New Roman" w:cs="Times New Roman"/>
                <w:color w:val="000000" w:themeColor="text1"/>
                <w:sz w:val="28"/>
                <w:szCs w:val="28"/>
                <w:vertAlign w:val="superscript"/>
              </w:rPr>
              <w:t>2</w:t>
            </w:r>
            <w:r w:rsidRPr="00B365AD">
              <w:rPr>
                <w:rFonts w:ascii="Times New Roman" w:hAnsi="Times New Roman" w:cs="Times New Roman"/>
                <w:color w:val="000000" w:themeColor="text1"/>
                <w:sz w:val="28"/>
                <w:szCs w:val="28"/>
              </w:rPr>
              <w:t>, nhưng trong hình bề mặt tương phản yêu cầu tối thiểu là 20.000 mm</w:t>
            </w:r>
            <w:r w:rsidRPr="00B365AD">
              <w:rPr>
                <w:rFonts w:ascii="Times New Roman" w:hAnsi="Times New Roman" w:cs="Times New Roman"/>
                <w:color w:val="000000" w:themeColor="text1"/>
                <w:sz w:val="28"/>
                <w:szCs w:val="28"/>
                <w:vertAlign w:val="superscript"/>
              </w:rPr>
              <w:t>2</w:t>
            </w:r>
            <w:r w:rsidRPr="00B365AD">
              <w:rPr>
                <w:rFonts w:ascii="Times New Roman" w:hAnsi="Times New Roman" w:cs="Times New Roman"/>
                <w:color w:val="000000" w:themeColor="text1"/>
                <w:sz w:val="28"/>
                <w:szCs w:val="28"/>
              </w:rPr>
              <w:t>, cần rà soát và kiểm tra lại</w:t>
            </w:r>
          </w:p>
        </w:tc>
        <w:tc>
          <w:tcPr>
            <w:tcW w:w="5812" w:type="dxa"/>
            <w:vAlign w:val="center"/>
          </w:tcPr>
          <w:p w14:paraId="6B572B5E" w14:textId="4AA3980C" w:rsidR="00066ED7" w:rsidRPr="00B365AD" w:rsidRDefault="00066ED7" w:rsidP="00066ED7">
            <w:pPr>
              <w:spacing w:line="288" w:lineRule="auto"/>
              <w:rPr>
                <w:rFonts w:ascii="Times New Roman" w:hAnsi="Times New Roman" w:cs="Times New Roman"/>
                <w:i/>
                <w:iCs/>
                <w:color w:val="000000" w:themeColor="text1"/>
                <w:sz w:val="28"/>
                <w:szCs w:val="28"/>
              </w:rPr>
            </w:pPr>
            <w:r w:rsidRPr="00B365AD">
              <w:rPr>
                <w:rFonts w:ascii="Times New Roman" w:hAnsi="Times New Roman" w:cs="Times New Roman"/>
                <w:color w:val="000000" w:themeColor="text1"/>
                <w:sz w:val="28"/>
                <w:szCs w:val="28"/>
              </w:rPr>
              <w:t>Tiếp thu và chỉnh sửa tại trang 11 – TC2553 như sau:</w:t>
            </w:r>
            <w:r w:rsidRPr="00B365AD">
              <w:rPr>
                <w:rFonts w:ascii="Times New Roman" w:hAnsi="Times New Roman" w:cs="Times New Roman"/>
                <w:color w:val="000000" w:themeColor="text1"/>
                <w:sz w:val="28"/>
                <w:szCs w:val="28"/>
              </w:rPr>
              <w:br/>
            </w:r>
            <w:r w:rsidRPr="00B365AD">
              <w:rPr>
                <w:rFonts w:ascii="Times New Roman" w:hAnsi="Times New Roman" w:cs="Times New Roman"/>
                <w:i/>
                <w:iCs/>
                <w:color w:val="000000" w:themeColor="text1"/>
                <w:sz w:val="28"/>
                <w:szCs w:val="28"/>
              </w:rPr>
              <w:t>- Môi trường xung quanh được xác định là 100 mm theo ít nhất hai hướng (cách nhau ít nhất 90 độ) từ mép của thiết bị điều khiển ra ngoài trên toàn bộ chiều rộng của bộ điều khiển đó (diện tích tổng cộng phải ít nhất là 20.000 mm2), xem Hình 1a và 1b;</w:t>
            </w:r>
          </w:p>
          <w:p w14:paraId="0ECAB060" w14:textId="0A27B0A2" w:rsidR="00066ED7" w:rsidRPr="00B365AD" w:rsidRDefault="00066ED7" w:rsidP="00066ED7">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i/>
                <w:iCs/>
                <w:color w:val="000000" w:themeColor="text1"/>
                <w:sz w:val="28"/>
                <w:szCs w:val="28"/>
              </w:rPr>
              <w:t>- Thiết bị điều khiển cửa nếu là nút bấm thì phải được đánh giá như tổ hợp giữa nút nhấn, vòng vòng sáng  và vành bao, với diện tích tối thiểu là 5 000 mm². Xem Hình 2.</w:t>
            </w:r>
          </w:p>
        </w:tc>
      </w:tr>
      <w:tr w:rsidR="00066ED7" w:rsidRPr="00B365AD" w14:paraId="64C69F3C" w14:textId="77777777" w:rsidTr="00326DD5">
        <w:tc>
          <w:tcPr>
            <w:tcW w:w="1696" w:type="dxa"/>
            <w:vAlign w:val="center"/>
          </w:tcPr>
          <w:p w14:paraId="0C6C038A" w14:textId="4BAB937B"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Mục 6.2.2.2.6 – Trang 32</w:t>
            </w:r>
          </w:p>
        </w:tc>
        <w:tc>
          <w:tcPr>
            <w:tcW w:w="2268" w:type="dxa"/>
            <w:vAlign w:val="center"/>
          </w:tcPr>
          <w:p w14:paraId="26D08918" w14:textId="7CFA7905"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Tư vấn thiết kế giao thông vận tải – CTCP</w:t>
            </w:r>
          </w:p>
        </w:tc>
        <w:tc>
          <w:tcPr>
            <w:tcW w:w="4820" w:type="dxa"/>
            <w:vAlign w:val="center"/>
          </w:tcPr>
          <w:p w14:paraId="3A42F10A" w14:textId="77777777" w:rsidR="00066ED7" w:rsidRPr="00B365AD" w:rsidRDefault="00066ED7" w:rsidP="00066ED7">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Tiết a nên sửa thành “Số hiệu và ngày ban hành tiêu chuẩn này”</w:t>
            </w:r>
          </w:p>
          <w:p w14:paraId="05756B4F" w14:textId="79D5DA6F" w:rsidR="00066ED7" w:rsidRPr="00B365AD" w:rsidRDefault="00066ED7" w:rsidP="00066ED7">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Tiết n,o nên sửa thành “giá trị tủng bình (LRV-tb)”</w:t>
            </w:r>
          </w:p>
        </w:tc>
        <w:tc>
          <w:tcPr>
            <w:tcW w:w="5812" w:type="dxa"/>
            <w:vAlign w:val="center"/>
          </w:tcPr>
          <w:p w14:paraId="1A9F9B48" w14:textId="77777777" w:rsidR="00066ED7" w:rsidRPr="00B365AD" w:rsidRDefault="00066ED7" w:rsidP="00066ED7">
            <w:pPr>
              <w:spacing w:line="288" w:lineRule="auto"/>
              <w:jc w:val="both"/>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Tiếp thu và chỉnh sửa tại trang 32 – TC2553 như sau:</w:t>
            </w:r>
          </w:p>
          <w:p w14:paraId="0A7A048A" w14:textId="77777777" w:rsidR="00066ED7" w:rsidRPr="00B365AD" w:rsidRDefault="00066ED7" w:rsidP="00066ED7">
            <w:pPr>
              <w:spacing w:line="288" w:lineRule="auto"/>
              <w:jc w:val="both"/>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6.2.2.2.7 Báo cáo thử nghiệm</w:t>
            </w:r>
          </w:p>
          <w:p w14:paraId="060CDDC8" w14:textId="77777777" w:rsidR="00066ED7" w:rsidRPr="00B365AD" w:rsidRDefault="00066ED7" w:rsidP="00066ED7">
            <w:pPr>
              <w:spacing w:line="288" w:lineRule="auto"/>
              <w:jc w:val="both"/>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Kết quả của tất cả các phép đo LRV đối với bề mặt mẫu phải được báo cáo theo cách cho phép dễ dàng xác định sự chênh lệch LRV giữa hai bề mặt kề nhau. Báo cáo thử nghiệm phải bao gồm tối thiểu các thông tin sau:</w:t>
            </w:r>
          </w:p>
          <w:p w14:paraId="36A4E540" w14:textId="77777777" w:rsidR="00066ED7" w:rsidRPr="00B365AD" w:rsidRDefault="00066ED7" w:rsidP="00066ED7">
            <w:pPr>
              <w:spacing w:line="288" w:lineRule="auto"/>
              <w:jc w:val="both"/>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a) số hiệu và ngày ban hành tiêu chuẩn này, ví dụ EN 16584-1:2025;</w:t>
            </w:r>
          </w:p>
          <w:p w14:paraId="6EFB8670" w14:textId="77777777" w:rsidR="00066ED7" w:rsidRPr="00B365AD" w:rsidRDefault="00066ED7" w:rsidP="00066ED7">
            <w:pPr>
              <w:spacing w:line="288" w:lineRule="auto"/>
              <w:jc w:val="both"/>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lastRenderedPageBreak/>
              <w:t>b) tên tổ chức thực hiện thử nghiệm;</w:t>
            </w:r>
          </w:p>
          <w:p w14:paraId="42616DC0" w14:textId="77777777" w:rsidR="00066ED7" w:rsidRPr="00B365AD" w:rsidRDefault="00066ED7" w:rsidP="00066ED7">
            <w:pPr>
              <w:spacing w:line="288" w:lineRule="auto"/>
              <w:jc w:val="both"/>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c) ngày tiến hành thử nghiệm;</w:t>
            </w:r>
          </w:p>
          <w:p w14:paraId="2EBC2A5B" w14:textId="77777777" w:rsidR="00066ED7" w:rsidRPr="00B365AD" w:rsidRDefault="00066ED7" w:rsidP="00066ED7">
            <w:pPr>
              <w:spacing w:line="288" w:lineRule="auto"/>
              <w:jc w:val="both"/>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d) chi tiết nhận dạng mẫu;</w:t>
            </w:r>
          </w:p>
          <w:p w14:paraId="03B1A31A" w14:textId="77777777" w:rsidR="00066ED7" w:rsidRPr="00B365AD" w:rsidRDefault="00066ED7" w:rsidP="00066ED7">
            <w:pPr>
              <w:spacing w:line="288" w:lineRule="auto"/>
              <w:jc w:val="both"/>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e) số lượng mẫu đã đo;</w:t>
            </w:r>
          </w:p>
          <w:p w14:paraId="50CADF35" w14:textId="77777777" w:rsidR="00066ED7" w:rsidRPr="00B365AD" w:rsidRDefault="00066ED7" w:rsidP="00066ED7">
            <w:pPr>
              <w:spacing w:line="288" w:lineRule="auto"/>
              <w:jc w:val="both"/>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f) phương pháp chuẩn bị mẫu đã sử dụng;</w:t>
            </w:r>
          </w:p>
          <w:p w14:paraId="11E1C807" w14:textId="77777777" w:rsidR="00066ED7" w:rsidRPr="00B365AD" w:rsidRDefault="00066ED7" w:rsidP="00066ED7">
            <w:pPr>
              <w:spacing w:line="288" w:lineRule="auto"/>
              <w:jc w:val="both"/>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g) nhận dạng thiết bị đo bao gồm, khi thích hợp: nhà sản xuất, kiểu máy, số sê-ri và cấu hình quang học;</w:t>
            </w:r>
          </w:p>
          <w:p w14:paraId="1DC36ADE" w14:textId="77777777" w:rsidR="00066ED7" w:rsidRPr="00B365AD" w:rsidRDefault="00066ED7" w:rsidP="00066ED7">
            <w:pPr>
              <w:spacing w:line="288" w:lineRule="auto"/>
              <w:jc w:val="both"/>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h) chi tiết các điều kiện thử nghiệm như quy định tại 6.2.2.2.4;</w:t>
            </w:r>
          </w:p>
          <w:p w14:paraId="6CE79492" w14:textId="77777777" w:rsidR="00066ED7" w:rsidRPr="00B365AD" w:rsidRDefault="00066ED7" w:rsidP="00066ED7">
            <w:pPr>
              <w:spacing w:line="288" w:lineRule="auto"/>
              <w:jc w:val="both"/>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i) diện tích đo và góc quan sát;</w:t>
            </w:r>
          </w:p>
          <w:p w14:paraId="0B3BA1A6" w14:textId="77777777" w:rsidR="00066ED7" w:rsidRPr="00B365AD" w:rsidRDefault="00066ED7" w:rsidP="00066ED7">
            <w:pPr>
              <w:spacing w:line="288" w:lineRule="auto"/>
              <w:jc w:val="both"/>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j) mô tả mẫu bao gồm định danh màu CIE Y10, x10, y10;</w:t>
            </w:r>
          </w:p>
          <w:p w14:paraId="09B5137B" w14:textId="77777777" w:rsidR="00066ED7" w:rsidRPr="00B365AD" w:rsidRDefault="00066ED7" w:rsidP="00066ED7">
            <w:pPr>
              <w:spacing w:line="288" w:lineRule="auto"/>
              <w:jc w:val="both"/>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k) mô tả các đặc tính bổ sung, ví dụ: kết cấu, độ bóng hoặc vân;</w:t>
            </w:r>
          </w:p>
          <w:p w14:paraId="02B915AD" w14:textId="77777777" w:rsidR="00066ED7" w:rsidRPr="00B365AD" w:rsidRDefault="00066ED7" w:rsidP="00066ED7">
            <w:pPr>
              <w:spacing w:line="288" w:lineRule="auto"/>
              <w:jc w:val="both"/>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CHÚ THÍCH: Trong báo cáo thử nghiệm, việc bổ sung hồ sơ hình ảnh của mẫu, ví dụ ảnh chụp hoặc bản quét, là hữu ích.</w:t>
            </w:r>
          </w:p>
          <w:p w14:paraId="118145F9" w14:textId="77777777" w:rsidR="00066ED7" w:rsidRPr="00B365AD" w:rsidRDefault="00066ED7" w:rsidP="00066ED7">
            <w:pPr>
              <w:spacing w:line="288" w:lineRule="auto"/>
              <w:jc w:val="both"/>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l) kích thước mẫu sử dụng trong thử nghiệm;</w:t>
            </w:r>
          </w:p>
          <w:p w14:paraId="276616CF" w14:textId="77777777" w:rsidR="00066ED7" w:rsidRPr="00B365AD" w:rsidRDefault="00066ED7" w:rsidP="00066ED7">
            <w:pPr>
              <w:spacing w:line="288" w:lineRule="auto"/>
              <w:jc w:val="both"/>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m) kết quả đo LRV tại tất cả các điểm đo;</w:t>
            </w:r>
          </w:p>
          <w:p w14:paraId="1285DA45" w14:textId="77777777" w:rsidR="00066ED7" w:rsidRPr="00B365AD" w:rsidRDefault="00066ED7" w:rsidP="00066ED7">
            <w:pPr>
              <w:spacing w:line="288" w:lineRule="auto"/>
              <w:jc w:val="both"/>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n) giá trị LRV trung bình (LRVtb) cho mỗi mẫu và phạm vi các LRV đã đo;</w:t>
            </w:r>
          </w:p>
          <w:p w14:paraId="34133F17" w14:textId="77777777" w:rsidR="00066ED7" w:rsidRPr="00B365AD" w:rsidRDefault="00066ED7" w:rsidP="00066ED7">
            <w:pPr>
              <w:spacing w:line="288" w:lineRule="auto"/>
              <w:jc w:val="both"/>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lastRenderedPageBreak/>
              <w:t>o) đối với mẫu đa sắc: giá trị LRV trung bình cho toàn bộ mẫu (LRVav) và giá trị LRV trung bình cho từng màu riêng biệt;</w:t>
            </w:r>
          </w:p>
          <w:p w14:paraId="04A26342" w14:textId="61682DC5" w:rsidR="00066ED7" w:rsidRPr="00B365AD" w:rsidRDefault="00066ED7" w:rsidP="00066ED7">
            <w:pPr>
              <w:spacing w:line="288" w:lineRule="auto"/>
              <w:jc w:val="both"/>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p) mọi sai lệch so với quy trình đã quy định.</w:t>
            </w:r>
          </w:p>
        </w:tc>
      </w:tr>
      <w:tr w:rsidR="00066ED7" w:rsidRPr="00B365AD" w14:paraId="403AB407" w14:textId="77777777" w:rsidTr="00326DD5">
        <w:tc>
          <w:tcPr>
            <w:tcW w:w="1696" w:type="dxa"/>
            <w:vAlign w:val="center"/>
          </w:tcPr>
          <w:p w14:paraId="6941F9DC" w14:textId="0EDE3F62"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lastRenderedPageBreak/>
              <w:t>Phụ lục A – Trang 36</w:t>
            </w:r>
          </w:p>
        </w:tc>
        <w:tc>
          <w:tcPr>
            <w:tcW w:w="2268" w:type="dxa"/>
            <w:vAlign w:val="center"/>
          </w:tcPr>
          <w:p w14:paraId="231B6F39" w14:textId="7F323B36"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Tư vấn thiết kế giao thông vận tải – CTCP</w:t>
            </w:r>
          </w:p>
        </w:tc>
        <w:tc>
          <w:tcPr>
            <w:tcW w:w="4820" w:type="dxa"/>
            <w:vAlign w:val="center"/>
          </w:tcPr>
          <w:p w14:paraId="451671B1" w14:textId="77777777" w:rsidR="00066ED7" w:rsidRPr="00B365AD" w:rsidRDefault="00066ED7" w:rsidP="00066ED7">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Phụ lục A “Biểu đồ tương phản”:</w:t>
            </w:r>
          </w:p>
          <w:p w14:paraId="09145C82" w14:textId="77777777" w:rsidR="00066ED7" w:rsidRPr="00B365AD" w:rsidRDefault="00066ED7" w:rsidP="00066ED7">
            <w:pPr>
              <w:pStyle w:val="ListParagraph"/>
              <w:numPr>
                <w:ilvl w:val="0"/>
                <w:numId w:val="10"/>
              </w:num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Đề nghị điều chỉnh cỡ chữ trong ghi chú cho phù hợp.</w:t>
            </w:r>
          </w:p>
          <w:p w14:paraId="6D2DAC75" w14:textId="77777777" w:rsidR="00066ED7" w:rsidRPr="00B365AD" w:rsidRDefault="00066ED7" w:rsidP="00066ED7">
            <w:pPr>
              <w:pStyle w:val="ListParagraph"/>
              <w:numPr>
                <w:ilvl w:val="0"/>
                <w:numId w:val="10"/>
              </w:num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Đề nghị sửa thành: “Đối với trường hợp tương phản nói chung, sử dụng Biểu đồ A.1”. Đối với trường hợp tương phản cho biển báo “Sử dụng biểu độ A.2”</w:t>
            </w:r>
          </w:p>
          <w:p w14:paraId="40816FF0" w14:textId="0C3DFE6A" w:rsidR="00066ED7" w:rsidRPr="00B365AD" w:rsidRDefault="00066ED7" w:rsidP="00066ED7">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Đề nghị sửa thành: “Sau khi xác định giao điểm giá trị LRV trên biểu đồ tham chiếu, có thể đánh giá độ tương phản đạt hay không đạt theo tiêu chuẩn”</w:t>
            </w:r>
          </w:p>
        </w:tc>
        <w:tc>
          <w:tcPr>
            <w:tcW w:w="5812" w:type="dxa"/>
            <w:vAlign w:val="center"/>
          </w:tcPr>
          <w:p w14:paraId="4155F05D" w14:textId="77777777" w:rsidR="00066ED7" w:rsidRPr="00B365AD" w:rsidRDefault="00066ED7" w:rsidP="00066ED7">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Tiếp thu và chỉnh sửa theo đúng ý kiến góp ý tại Phụ lục A, trang 36, 37. Cụ thể:</w:t>
            </w:r>
          </w:p>
          <w:p w14:paraId="18F3010B" w14:textId="77777777" w:rsidR="00066ED7" w:rsidRPr="00B365AD" w:rsidRDefault="00066ED7" w:rsidP="00066ED7">
            <w:pPr>
              <w:spacing w:line="288" w:lineRule="auto"/>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A.1 Quy định chung</w:t>
            </w:r>
          </w:p>
          <w:p w14:paraId="3D7BD3FE" w14:textId="77777777" w:rsidR="00066ED7" w:rsidRPr="00B365AD" w:rsidRDefault="00066ED7" w:rsidP="00066ED7">
            <w:pPr>
              <w:spacing w:line="288" w:lineRule="auto"/>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 xml:space="preserve">Khi các giá trị LRV của các bề mặt cần tạo tương phản đã được xác định, chúng phải được biểu diễn trên biểu đồ thích hợp. </w:t>
            </w:r>
          </w:p>
          <w:p w14:paraId="52809EAC" w14:textId="77777777" w:rsidR="00066ED7" w:rsidRPr="00B365AD" w:rsidRDefault="00066ED7" w:rsidP="00066ED7">
            <w:pPr>
              <w:spacing w:line="288" w:lineRule="auto"/>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Đối với trường hợp tương phản nói chung, sử dụng Hình A.1.</w:t>
            </w:r>
          </w:p>
          <w:p w14:paraId="2B541FCD" w14:textId="77777777" w:rsidR="00066ED7" w:rsidRPr="00B365AD" w:rsidRDefault="00066ED7" w:rsidP="00066ED7">
            <w:pPr>
              <w:spacing w:line="288" w:lineRule="auto"/>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w:t>
            </w:r>
            <w:r w:rsidRPr="00B365AD">
              <w:rPr>
                <w:rFonts w:ascii="Times New Roman" w:hAnsi="Times New Roman" w:cs="Times New Roman"/>
                <w:i/>
                <w:iCs/>
                <w:color w:val="000000" w:themeColor="text1"/>
                <w:sz w:val="28"/>
                <w:szCs w:val="28"/>
              </w:rPr>
              <w:br/>
              <w:t>Đối với trường hợp tương phản cho biển báo, sử dụng Hình A.2.</w:t>
            </w:r>
          </w:p>
          <w:p w14:paraId="5554C3DA" w14:textId="77777777" w:rsidR="00066ED7" w:rsidRPr="00B365AD" w:rsidRDefault="00066ED7" w:rsidP="00066ED7">
            <w:pPr>
              <w:spacing w:line="288" w:lineRule="auto"/>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w:t>
            </w:r>
          </w:p>
          <w:p w14:paraId="40B022FA" w14:textId="2FEA6DDE" w:rsidR="00066ED7" w:rsidRPr="00B365AD" w:rsidRDefault="00066ED7" w:rsidP="00066ED7">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i/>
                <w:iCs/>
                <w:color w:val="000000" w:themeColor="text1"/>
                <w:sz w:val="28"/>
                <w:szCs w:val="28"/>
              </w:rPr>
              <w:t>Sau khi xác định giao điểm giá trị LRV trên biểu đồ tham chiếu, có thể đánh gái độ tương phản đã đạt hay không đạt theo tiêu chuẩn..</w:t>
            </w:r>
          </w:p>
        </w:tc>
      </w:tr>
      <w:tr w:rsidR="00066ED7" w:rsidRPr="00B365AD" w14:paraId="5E57814B" w14:textId="77777777" w:rsidTr="00326DD5">
        <w:tc>
          <w:tcPr>
            <w:tcW w:w="1696" w:type="dxa"/>
            <w:vAlign w:val="center"/>
          </w:tcPr>
          <w:p w14:paraId="00FB8983" w14:textId="4F85B829"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Phụ lục D, E</w:t>
            </w:r>
          </w:p>
        </w:tc>
        <w:tc>
          <w:tcPr>
            <w:tcW w:w="2268" w:type="dxa"/>
            <w:vAlign w:val="center"/>
          </w:tcPr>
          <w:p w14:paraId="4CD704DC" w14:textId="57F6E6EB"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Tổng Công ty Tư vấn thiết kế giao </w:t>
            </w:r>
            <w:r w:rsidRPr="00B365AD">
              <w:rPr>
                <w:rFonts w:ascii="Times New Roman" w:hAnsi="Times New Roman" w:cs="Times New Roman"/>
                <w:color w:val="000000" w:themeColor="text1"/>
                <w:sz w:val="28"/>
                <w:szCs w:val="28"/>
              </w:rPr>
              <w:lastRenderedPageBreak/>
              <w:t>thông vận tải – CTCP</w:t>
            </w:r>
          </w:p>
        </w:tc>
        <w:tc>
          <w:tcPr>
            <w:tcW w:w="4820" w:type="dxa"/>
            <w:vAlign w:val="center"/>
          </w:tcPr>
          <w:p w14:paraId="4EAEDA61" w14:textId="77777777" w:rsidR="00066ED7" w:rsidRPr="00B365AD" w:rsidRDefault="00066ED7" w:rsidP="00066ED7">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lastRenderedPageBreak/>
              <w:t>Phụ lục D – Bảng H1: đề nghị sửa các chữ Module thành Mô-đun.</w:t>
            </w:r>
          </w:p>
          <w:p w14:paraId="75DD2230" w14:textId="77777777" w:rsidR="00066ED7" w:rsidRPr="00B365AD" w:rsidRDefault="00066ED7" w:rsidP="00066ED7">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lastRenderedPageBreak/>
              <w:t>Phụ lục D – Bảng D.2: đề nghị bố trí vào 1 trang và chữ CA2a chuyển thành CA2</w:t>
            </w:r>
            <w:r w:rsidRPr="00B365AD">
              <w:rPr>
                <w:rFonts w:ascii="Times New Roman" w:hAnsi="Times New Roman" w:cs="Times New Roman"/>
                <w:color w:val="000000" w:themeColor="text1"/>
                <w:sz w:val="28"/>
                <w:szCs w:val="28"/>
                <w:vertAlign w:val="superscript"/>
              </w:rPr>
              <w:t>a</w:t>
            </w:r>
            <w:r w:rsidRPr="00B365AD">
              <w:rPr>
                <w:rFonts w:ascii="Times New Roman" w:hAnsi="Times New Roman" w:cs="Times New Roman"/>
                <w:color w:val="000000" w:themeColor="text1"/>
                <w:sz w:val="28"/>
                <w:szCs w:val="28"/>
              </w:rPr>
              <w:t xml:space="preserve"> như tiêu chuẩn gốc</w:t>
            </w:r>
          </w:p>
          <w:p w14:paraId="40D4EF67" w14:textId="77777777" w:rsidR="00066ED7" w:rsidRPr="00B365AD" w:rsidRDefault="00066ED7" w:rsidP="00066ED7">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Phụ lục D – Bảng D.4: xem xét bố trí vào 1 trang, và thêm chữ Mô-đun vào các phân hệ cần đánh giá.</w:t>
            </w:r>
          </w:p>
          <w:p w14:paraId="7C1A4E3F" w14:textId="77777777" w:rsidR="00066ED7" w:rsidRPr="00B365AD" w:rsidRDefault="00066ED7" w:rsidP="00066ED7">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Phụ lục E – Bảng E.1 đề nghị sửa thành “Yêu cầu kiểm tra trong các giai đoạn xây dựng”, “Giám sát hiện trường”</w:t>
            </w:r>
          </w:p>
          <w:p w14:paraId="58CE8DA0" w14:textId="14D3A004" w:rsidR="00066ED7" w:rsidRPr="00B365AD" w:rsidRDefault="00066ED7" w:rsidP="00066ED7">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Phụ lục E – Bảng E.3 nên bố trí trong 1 trang và đề nghị sửa “Thiết bị hỗ trợ lên/xuống tàu (dốc, thang nâng và tấm cầu nối” thành Thiết bị hỗ trợ lên/xuống tàu (đường dốc, thang máy và cầu dẫn)”, đề nghị sửa “Kiểm tra thường xuyên” thành “Kiểm tra định kỳ”</w:t>
            </w:r>
          </w:p>
        </w:tc>
        <w:tc>
          <w:tcPr>
            <w:tcW w:w="5812" w:type="dxa"/>
            <w:vAlign w:val="center"/>
          </w:tcPr>
          <w:p w14:paraId="071C28D7" w14:textId="60D88D7A" w:rsidR="00066ED7" w:rsidRPr="00B365AD" w:rsidRDefault="00066ED7" w:rsidP="00066ED7">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lastRenderedPageBreak/>
              <w:t>Các nội dung Phụ lục D, Phụ lục E đã được lược bỏ trong tiêu chuẩn gốc EN 16584:2025-1</w:t>
            </w:r>
          </w:p>
        </w:tc>
      </w:tr>
      <w:tr w:rsidR="00066ED7" w:rsidRPr="00B365AD" w14:paraId="61B86214" w14:textId="77777777" w:rsidTr="00E33EA7">
        <w:tc>
          <w:tcPr>
            <w:tcW w:w="1696" w:type="dxa"/>
            <w:vAlign w:val="center"/>
          </w:tcPr>
          <w:p w14:paraId="3A4EE37A" w14:textId="693CA3D2" w:rsidR="00066ED7" w:rsidRPr="00B365AD" w:rsidRDefault="00066ED7" w:rsidP="00066ED7">
            <w:pPr>
              <w:spacing w:line="288"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Tên tiêu chuẩn</w:t>
            </w:r>
          </w:p>
        </w:tc>
        <w:tc>
          <w:tcPr>
            <w:tcW w:w="2268" w:type="dxa"/>
            <w:vAlign w:val="center"/>
          </w:tcPr>
          <w:p w14:paraId="7F798719" w14:textId="77777777"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Tư vấn thiết kế giao thông vận tải – CTCP</w:t>
            </w:r>
          </w:p>
        </w:tc>
        <w:tc>
          <w:tcPr>
            <w:tcW w:w="4820" w:type="dxa"/>
            <w:vAlign w:val="center"/>
          </w:tcPr>
          <w:p w14:paraId="7440CABB" w14:textId="77777777" w:rsidR="00066ED7" w:rsidRPr="00B365AD" w:rsidRDefault="00066ED7" w:rsidP="00066ED7">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Tên tiêu chuẩn đề nghị sửa thành: Ứng dụng đường sắt – Thiết kế cho người khả năng di chuyển hạn chế sử dụng – Các yêu cầu chung</w:t>
            </w:r>
          </w:p>
        </w:tc>
        <w:tc>
          <w:tcPr>
            <w:tcW w:w="5812" w:type="dxa"/>
            <w:vAlign w:val="center"/>
          </w:tcPr>
          <w:p w14:paraId="74AE637D" w14:textId="77777777" w:rsidR="00066ED7" w:rsidRPr="00B365AD" w:rsidRDefault="00066ED7" w:rsidP="00066ED7">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Tên tiêu chuẩn hiện đang tuân thủ theo đúng đề cương xây dựng tiêu chuẩn được phê duyệt. </w:t>
            </w:r>
          </w:p>
          <w:p w14:paraId="612BA07A" w14:textId="77777777" w:rsidR="00066ED7" w:rsidRPr="00B365AD" w:rsidRDefault="00066ED7" w:rsidP="00066ED7">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Đề nghị không thay đổi tên tiêu chuẩn.</w:t>
            </w:r>
          </w:p>
        </w:tc>
      </w:tr>
      <w:tr w:rsidR="00066ED7" w:rsidRPr="00B365AD" w14:paraId="6ED710FE" w14:textId="77777777" w:rsidTr="00E33EA7">
        <w:tc>
          <w:tcPr>
            <w:tcW w:w="1696" w:type="dxa"/>
            <w:vAlign w:val="center"/>
          </w:tcPr>
          <w:p w14:paraId="79977978" w14:textId="54D605A0" w:rsidR="00066ED7" w:rsidRPr="00B365AD" w:rsidRDefault="00066ED7" w:rsidP="00066ED7">
            <w:pPr>
              <w:spacing w:line="288"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Phụ lục ZA, ZA.1</w:t>
            </w:r>
          </w:p>
        </w:tc>
        <w:tc>
          <w:tcPr>
            <w:tcW w:w="2268" w:type="dxa"/>
            <w:vAlign w:val="center"/>
          </w:tcPr>
          <w:p w14:paraId="431BF97D" w14:textId="77777777"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Tư vấn thiết kế giao thông vận tải – CTCP</w:t>
            </w:r>
          </w:p>
        </w:tc>
        <w:tc>
          <w:tcPr>
            <w:tcW w:w="4820" w:type="dxa"/>
            <w:vAlign w:val="center"/>
          </w:tcPr>
          <w:p w14:paraId="233F04DB" w14:textId="77777777" w:rsidR="00066ED7" w:rsidRPr="00B365AD" w:rsidRDefault="00066ED7" w:rsidP="00066ED7">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Ý kiến góp ý xem xét bỏ Phụ lục ZA, ZA.1 vì bản gốc tham chiếu EN 16584:2017 là tiêu chuẩn châu Âu có liên quan tới tương thức của các tiêu chuẩn châu Âu.</w:t>
            </w:r>
          </w:p>
        </w:tc>
        <w:tc>
          <w:tcPr>
            <w:tcW w:w="5812" w:type="dxa"/>
            <w:vAlign w:val="center"/>
          </w:tcPr>
          <w:p w14:paraId="43AA143C" w14:textId="77777777" w:rsidR="00066ED7" w:rsidRPr="00B365AD" w:rsidRDefault="00066ED7" w:rsidP="00066ED7">
            <w:pPr>
              <w:spacing w:line="288" w:lineRule="auto"/>
              <w:jc w:val="both"/>
              <w:rPr>
                <w:rFonts w:ascii="Times New Roman" w:hAnsi="Times New Roman" w:cs="Times New Roman"/>
                <w:sz w:val="28"/>
                <w:szCs w:val="28"/>
              </w:rPr>
            </w:pPr>
            <w:r w:rsidRPr="00B365AD">
              <w:rPr>
                <w:rFonts w:ascii="Times New Roman" w:hAnsi="Times New Roman" w:cs="Times New Roman"/>
                <w:sz w:val="28"/>
                <w:szCs w:val="28"/>
              </w:rPr>
              <w:t>Tiếp thu ý kiến góp ý, lược bỏ các phụ lục ZA, ZA.1 để phù hợp với điều kiện pháp lý tại Việt Nam</w:t>
            </w:r>
          </w:p>
        </w:tc>
      </w:tr>
      <w:tr w:rsidR="00066ED7" w:rsidRPr="00B365AD" w14:paraId="1F9912D8" w14:textId="77777777" w:rsidTr="00326DD5">
        <w:tc>
          <w:tcPr>
            <w:tcW w:w="1696" w:type="dxa"/>
            <w:vAlign w:val="center"/>
          </w:tcPr>
          <w:p w14:paraId="41AA46B7" w14:textId="604C3D92" w:rsidR="00066ED7" w:rsidRPr="00B365AD" w:rsidRDefault="00066ED7" w:rsidP="00066ED7">
            <w:pPr>
              <w:spacing w:line="288" w:lineRule="auto"/>
              <w:jc w:val="center"/>
              <w:rPr>
                <w:rFonts w:ascii="Times New Roman" w:hAnsi="Times New Roman" w:cs="Times New Roman"/>
                <w:color w:val="000000" w:themeColor="text1"/>
                <w:sz w:val="28"/>
                <w:szCs w:val="28"/>
              </w:rPr>
            </w:pPr>
          </w:p>
        </w:tc>
        <w:tc>
          <w:tcPr>
            <w:tcW w:w="2268" w:type="dxa"/>
            <w:vAlign w:val="center"/>
          </w:tcPr>
          <w:p w14:paraId="3C67BAD7" w14:textId="699EDE9E" w:rsidR="00066ED7" w:rsidRPr="00B365AD" w:rsidRDefault="00066ED7" w:rsidP="00066ED7">
            <w:pPr>
              <w:spacing w:line="288" w:lineRule="auto"/>
              <w:jc w:val="center"/>
              <w:rPr>
                <w:rFonts w:ascii="Times New Roman" w:hAnsi="Times New Roman" w:cs="Times New Roman"/>
                <w:color w:val="EE0000"/>
                <w:sz w:val="28"/>
                <w:szCs w:val="28"/>
              </w:rPr>
            </w:pPr>
            <w:r w:rsidRPr="00B365AD">
              <w:rPr>
                <w:rFonts w:ascii="Times New Roman" w:hAnsi="Times New Roman" w:cs="Times New Roman"/>
                <w:color w:val="000000" w:themeColor="text1"/>
                <w:sz w:val="28"/>
                <w:szCs w:val="28"/>
              </w:rPr>
              <w:t>Cục Kinh tế - Quản lý đầu tư xây dựng</w:t>
            </w:r>
          </w:p>
        </w:tc>
        <w:tc>
          <w:tcPr>
            <w:tcW w:w="4820" w:type="dxa"/>
            <w:vAlign w:val="center"/>
          </w:tcPr>
          <w:p w14:paraId="1A787B53" w14:textId="77777777" w:rsidR="00066ED7" w:rsidRPr="00B365AD" w:rsidRDefault="00066ED7" w:rsidP="00066ED7">
            <w:pPr>
              <w:spacing w:line="288" w:lineRule="auto"/>
              <w:jc w:val="both"/>
              <w:rPr>
                <w:rFonts w:ascii="Times New Roman" w:hAnsi="Times New Roman" w:cs="Times New Roman"/>
                <w:color w:val="000000" w:themeColor="text1"/>
                <w:sz w:val="28"/>
                <w:szCs w:val="28"/>
                <w:lang w:val="nl-NL"/>
              </w:rPr>
            </w:pPr>
            <w:r w:rsidRPr="00B365AD">
              <w:rPr>
                <w:rFonts w:ascii="Times New Roman" w:hAnsi="Times New Roman" w:cs="Times New Roman"/>
                <w:color w:val="000000" w:themeColor="text1"/>
                <w:sz w:val="28"/>
                <w:szCs w:val="28"/>
                <w:lang w:val="nl-NL"/>
              </w:rPr>
              <w:t>Rà soát nội dung trình bày dự thảo Tiêu chuẩn theo Tiêu chuẩn Quốc gia</w:t>
            </w:r>
          </w:p>
          <w:p w14:paraId="1B1FCE5C" w14:textId="77777777" w:rsidR="00066ED7" w:rsidRPr="00B365AD" w:rsidRDefault="00066ED7" w:rsidP="00066ED7">
            <w:pPr>
              <w:spacing w:line="288" w:lineRule="auto"/>
              <w:jc w:val="both"/>
              <w:rPr>
                <w:rFonts w:ascii="Times New Roman" w:hAnsi="Times New Roman" w:cs="Times New Roman"/>
                <w:color w:val="000000" w:themeColor="text1"/>
                <w:sz w:val="28"/>
                <w:szCs w:val="28"/>
                <w:lang w:val="nl-NL"/>
              </w:rPr>
            </w:pPr>
            <w:r w:rsidRPr="00B365AD">
              <w:rPr>
                <w:rFonts w:ascii="Times New Roman" w:hAnsi="Times New Roman" w:cs="Times New Roman"/>
                <w:color w:val="000000" w:themeColor="text1"/>
                <w:sz w:val="28"/>
                <w:szCs w:val="28"/>
                <w:lang w:val="nl-NL"/>
              </w:rPr>
              <w:t>TCVN 1-2:2025.</w:t>
            </w:r>
          </w:p>
          <w:p w14:paraId="72779435" w14:textId="2E3C6388" w:rsidR="00066ED7" w:rsidRPr="00B365AD" w:rsidRDefault="00066ED7" w:rsidP="00066ED7">
            <w:pPr>
              <w:spacing w:line="288" w:lineRule="auto"/>
              <w:jc w:val="both"/>
              <w:rPr>
                <w:rFonts w:ascii="Times New Roman" w:hAnsi="Times New Roman" w:cs="Times New Roman"/>
                <w:color w:val="000000" w:themeColor="text1"/>
                <w:sz w:val="28"/>
                <w:szCs w:val="28"/>
                <w:lang w:val="nl-NL"/>
              </w:rPr>
            </w:pPr>
            <w:r w:rsidRPr="00B365AD">
              <w:rPr>
                <w:rFonts w:ascii="Times New Roman" w:hAnsi="Times New Roman" w:cs="Times New Roman"/>
                <w:color w:val="000000" w:themeColor="text1"/>
                <w:sz w:val="28"/>
                <w:szCs w:val="28"/>
                <w:lang w:val="nl-NL"/>
              </w:rPr>
              <w:t>Chỉnh sửa một số lỗi chính tả và lỗi trình bày trong 03 Dự thảo Tiêu chuẩn. (Ví dụ: Mục 2 của cả 03 Dự thảo Tiêu chuẩn thiếu tên Tiếng Anh; mục Chú thích cỡ chữ 10; sau các mục thừa dấu “.”; Phụ lục ZA.1 trang 54 của TC2253; Hình 5 trang 28, Bảng D1 trang 42, Bảng D2 trang 44, công thức (D3), (D4), (D5) trang 43 của tiêu chuẩn TC2254; Phụ lục ZA.1 trang 21 của TC2255…).</w:t>
            </w:r>
          </w:p>
        </w:tc>
        <w:tc>
          <w:tcPr>
            <w:tcW w:w="5812" w:type="dxa"/>
            <w:vAlign w:val="center"/>
          </w:tcPr>
          <w:p w14:paraId="707DA7BE" w14:textId="232A265E" w:rsidR="00066ED7" w:rsidRPr="00B365AD" w:rsidRDefault="00066ED7" w:rsidP="00066ED7">
            <w:pPr>
              <w:spacing w:line="288" w:lineRule="auto"/>
              <w:jc w:val="both"/>
              <w:rPr>
                <w:rFonts w:ascii="Times New Roman" w:hAnsi="Times New Roman" w:cs="Times New Roman"/>
                <w:color w:val="EE0000"/>
                <w:sz w:val="28"/>
                <w:szCs w:val="28"/>
                <w:lang w:val="nl-NL"/>
              </w:rPr>
            </w:pPr>
            <w:r w:rsidRPr="00B365AD">
              <w:rPr>
                <w:rFonts w:ascii="Times New Roman" w:hAnsi="Times New Roman" w:cs="Times New Roman"/>
                <w:sz w:val="28"/>
                <w:szCs w:val="28"/>
              </w:rPr>
              <w:t>Tiếp thu góp ý và chỉnh sửa trong Dự thảo tiêu chuẩn.</w:t>
            </w:r>
          </w:p>
        </w:tc>
      </w:tr>
      <w:tr w:rsidR="00066ED7" w:rsidRPr="00B365AD" w14:paraId="0EF74F69" w14:textId="77777777" w:rsidTr="00326DD5">
        <w:tc>
          <w:tcPr>
            <w:tcW w:w="1696" w:type="dxa"/>
            <w:vAlign w:val="center"/>
          </w:tcPr>
          <w:p w14:paraId="58202BA5" w14:textId="3AF66C8A" w:rsidR="00066ED7" w:rsidRPr="00B365AD" w:rsidRDefault="00450468" w:rsidP="00066ED7">
            <w:pPr>
              <w:spacing w:line="288" w:lineRule="auto"/>
              <w:jc w:val="center"/>
              <w:rPr>
                <w:rFonts w:ascii="Times New Roman" w:hAnsi="Times New Roman" w:cs="Times New Roman"/>
                <w:color w:val="000000" w:themeColor="text1"/>
                <w:sz w:val="28"/>
                <w:szCs w:val="28"/>
                <w:lang w:val="nl-NL"/>
              </w:rPr>
            </w:pPr>
            <w:r>
              <w:rPr>
                <w:rFonts w:ascii="Times New Roman" w:hAnsi="Times New Roman" w:cs="Times New Roman"/>
                <w:color w:val="000000" w:themeColor="text1"/>
                <w:sz w:val="28"/>
                <w:szCs w:val="28"/>
              </w:rPr>
              <w:t>Sự cần thiết xây dựng tiêu chuẩn</w:t>
            </w:r>
          </w:p>
        </w:tc>
        <w:tc>
          <w:tcPr>
            <w:tcW w:w="2268" w:type="dxa"/>
            <w:vAlign w:val="center"/>
          </w:tcPr>
          <w:p w14:paraId="65373ADF" w14:textId="6F4B84BF" w:rsidR="00066ED7" w:rsidRPr="00B365AD" w:rsidRDefault="00066ED7" w:rsidP="00066ED7">
            <w:pPr>
              <w:spacing w:line="288" w:lineRule="auto"/>
              <w:jc w:val="center"/>
              <w:rPr>
                <w:rFonts w:ascii="Times New Roman" w:hAnsi="Times New Roman" w:cs="Times New Roman"/>
                <w:color w:val="EE0000"/>
                <w:sz w:val="28"/>
                <w:szCs w:val="28"/>
                <w:lang w:val="nl-NL"/>
              </w:rPr>
            </w:pPr>
            <w:r w:rsidRPr="00B365AD">
              <w:rPr>
                <w:rFonts w:ascii="Times New Roman" w:hAnsi="Times New Roman" w:cs="Times New Roman"/>
                <w:color w:val="000000" w:themeColor="text1"/>
                <w:sz w:val="28"/>
                <w:szCs w:val="28"/>
              </w:rPr>
              <w:t>Ban quản lý đường sắt đô thị TP. Hồ Chí Minh</w:t>
            </w:r>
          </w:p>
        </w:tc>
        <w:tc>
          <w:tcPr>
            <w:tcW w:w="4820" w:type="dxa"/>
            <w:vAlign w:val="center"/>
          </w:tcPr>
          <w:p w14:paraId="12DA665D" w14:textId="2C41DEDF" w:rsidR="00066ED7" w:rsidRPr="00B365AD" w:rsidRDefault="00450468" w:rsidP="00066ED7">
            <w:pPr>
              <w:spacing w:line="288" w:lineRule="auto"/>
              <w:jc w:val="both"/>
              <w:rPr>
                <w:rFonts w:ascii="Times New Roman" w:hAnsi="Times New Roman" w:cs="Times New Roman"/>
                <w:color w:val="000000" w:themeColor="text1"/>
                <w:sz w:val="28"/>
                <w:szCs w:val="28"/>
                <w:lang w:val="nl-NL"/>
              </w:rPr>
            </w:pPr>
            <w:r>
              <w:rPr>
                <w:rFonts w:ascii="Times New Roman" w:hAnsi="Times New Roman" w:cs="Times New Roman"/>
                <w:color w:val="000000" w:themeColor="text1"/>
                <w:sz w:val="28"/>
                <w:szCs w:val="28"/>
                <w:lang w:val="nl-NL"/>
              </w:rPr>
              <w:t xml:space="preserve">Tuyến Bến Thành </w:t>
            </w:r>
            <w:r w:rsidR="00B91522">
              <w:rPr>
                <w:rFonts w:ascii="Times New Roman" w:hAnsi="Times New Roman" w:cs="Times New Roman"/>
                <w:color w:val="000000" w:themeColor="text1"/>
                <w:sz w:val="28"/>
                <w:szCs w:val="28"/>
                <w:lang w:val="nl-NL"/>
              </w:rPr>
              <w:t>– Suối Tiên đã chính thức đưa vào hoạt động ngày 22/12/2024</w:t>
            </w:r>
            <w:r w:rsidR="00B22208">
              <w:rPr>
                <w:rFonts w:ascii="Times New Roman" w:hAnsi="Times New Roman" w:cs="Times New Roman"/>
                <w:color w:val="000000" w:themeColor="text1"/>
                <w:sz w:val="28"/>
                <w:szCs w:val="28"/>
                <w:lang w:val="nl-NL"/>
              </w:rPr>
              <w:t>, kiến nghị Ban biên soạn cập nhật lại Thuyết minh</w:t>
            </w:r>
          </w:p>
        </w:tc>
        <w:tc>
          <w:tcPr>
            <w:tcW w:w="5812" w:type="dxa"/>
            <w:vAlign w:val="center"/>
          </w:tcPr>
          <w:p w14:paraId="1BE94FF2" w14:textId="77777777" w:rsidR="00066ED7" w:rsidRDefault="00066ED7" w:rsidP="00066ED7">
            <w:pPr>
              <w:spacing w:line="288" w:lineRule="auto"/>
              <w:jc w:val="both"/>
              <w:rPr>
                <w:rFonts w:ascii="Times New Roman" w:hAnsi="Times New Roman" w:cs="Times New Roman"/>
                <w:sz w:val="28"/>
                <w:szCs w:val="28"/>
              </w:rPr>
            </w:pPr>
            <w:r w:rsidRPr="00B365AD">
              <w:rPr>
                <w:rFonts w:ascii="Times New Roman" w:hAnsi="Times New Roman" w:cs="Times New Roman"/>
                <w:sz w:val="28"/>
                <w:szCs w:val="28"/>
              </w:rPr>
              <w:t xml:space="preserve">Tiếp thu góp ý và chỉnh sửa trong </w:t>
            </w:r>
            <w:r w:rsidR="007B1647">
              <w:rPr>
                <w:rFonts w:ascii="Times New Roman" w:hAnsi="Times New Roman" w:cs="Times New Roman"/>
                <w:sz w:val="28"/>
                <w:szCs w:val="28"/>
              </w:rPr>
              <w:t>Thuyết minh xây dựng tiêu chuẩn, trang 6:</w:t>
            </w:r>
          </w:p>
          <w:p w14:paraId="5F95C018" w14:textId="0456E5CD" w:rsidR="007B1647" w:rsidRPr="00131C88" w:rsidRDefault="00131C88" w:rsidP="00066ED7">
            <w:pPr>
              <w:spacing w:line="288" w:lineRule="auto"/>
              <w:jc w:val="both"/>
              <w:rPr>
                <w:rFonts w:ascii="Times New Roman" w:hAnsi="Times New Roman" w:cs="Times New Roman"/>
                <w:i/>
                <w:iCs/>
                <w:color w:val="EE0000"/>
                <w:sz w:val="28"/>
                <w:szCs w:val="28"/>
                <w:lang w:val="nl-NL"/>
              </w:rPr>
            </w:pPr>
            <w:r w:rsidRPr="00131C88">
              <w:rPr>
                <w:rFonts w:ascii="Times New Roman" w:hAnsi="Times New Roman" w:cs="Times New Roman"/>
                <w:i/>
                <w:iCs/>
                <w:color w:val="000000" w:themeColor="text1"/>
                <w:sz w:val="28"/>
                <w:szCs w:val="28"/>
                <w:lang w:val="nl-NL"/>
              </w:rPr>
              <w:t xml:space="preserve">Hệ thống đường sắt đô thị (ĐSĐT) tại Việt Nam đang bước vào giai đoạn hình thành và phát triển </w:t>
            </w:r>
            <w:r w:rsidRPr="00131C88">
              <w:rPr>
                <w:rFonts w:ascii="Times New Roman" w:hAnsi="Times New Roman" w:cs="Times New Roman"/>
                <w:i/>
                <w:iCs/>
                <w:color w:val="000000" w:themeColor="text1"/>
                <w:sz w:val="28"/>
                <w:szCs w:val="28"/>
                <w:lang w:val="nl-NL"/>
              </w:rPr>
              <w:lastRenderedPageBreak/>
              <w:t>với tốc độ nhanh, thể hiện qua việc đưa vào khai thác tuyến số 2A Cát Linh – Hà Đông, Nhổn – Ga Hà Nội và Metro số 1 Bến Thành – Suối Tiên. Tuy nhiên, quan sát tổng thể cho thấy các yêu cầu kỹ thuật liên quan đến thiết kế phục vụ người khuyết tật trong các công trình giao thông công cộng vẫn chưa được triển khai đồng bộ và còn nhiều hạn chế.</w:t>
            </w:r>
          </w:p>
        </w:tc>
      </w:tr>
      <w:tr w:rsidR="00066ED7" w:rsidRPr="00B365AD" w14:paraId="7F592ADC" w14:textId="77777777" w:rsidTr="00326DD5">
        <w:tc>
          <w:tcPr>
            <w:tcW w:w="1696" w:type="dxa"/>
            <w:vAlign w:val="center"/>
          </w:tcPr>
          <w:p w14:paraId="3FB67D77" w14:textId="1B988419" w:rsidR="00066ED7" w:rsidRPr="00B365AD" w:rsidRDefault="00E77961" w:rsidP="00066ED7">
            <w:pPr>
              <w:spacing w:line="288" w:lineRule="auto"/>
              <w:jc w:val="center"/>
              <w:rPr>
                <w:rFonts w:ascii="Times New Roman" w:hAnsi="Times New Roman" w:cs="Times New Roman"/>
                <w:color w:val="000000" w:themeColor="text1"/>
                <w:sz w:val="28"/>
                <w:szCs w:val="28"/>
                <w:lang w:val="nl-NL"/>
              </w:rPr>
            </w:pPr>
            <w:r>
              <w:rPr>
                <w:rFonts w:ascii="Times New Roman" w:hAnsi="Times New Roman" w:cs="Times New Roman"/>
                <w:color w:val="000000" w:themeColor="text1"/>
                <w:sz w:val="28"/>
                <w:szCs w:val="28"/>
                <w:lang w:val="nl-NL"/>
              </w:rPr>
              <w:lastRenderedPageBreak/>
              <w:t>Mục 3.3</w:t>
            </w:r>
          </w:p>
        </w:tc>
        <w:tc>
          <w:tcPr>
            <w:tcW w:w="2268" w:type="dxa"/>
            <w:vAlign w:val="center"/>
          </w:tcPr>
          <w:p w14:paraId="56F82089" w14:textId="28833028" w:rsidR="00066ED7" w:rsidRPr="00B365AD" w:rsidRDefault="00E77961" w:rsidP="00066ED7">
            <w:pPr>
              <w:spacing w:line="288" w:lineRule="auto"/>
              <w:jc w:val="center"/>
              <w:rPr>
                <w:rFonts w:ascii="Times New Roman" w:hAnsi="Times New Roman" w:cs="Times New Roman"/>
                <w:color w:val="EE0000"/>
                <w:sz w:val="28"/>
                <w:szCs w:val="28"/>
                <w:lang w:val="nl-NL"/>
              </w:rPr>
            </w:pPr>
            <w:r w:rsidRPr="00B365AD">
              <w:rPr>
                <w:rFonts w:ascii="Times New Roman" w:hAnsi="Times New Roman" w:cs="Times New Roman"/>
                <w:color w:val="000000" w:themeColor="text1"/>
                <w:sz w:val="28"/>
                <w:szCs w:val="28"/>
              </w:rPr>
              <w:t>Ban quản lý đường sắt đô thị TP. Hồ Chí Minh</w:t>
            </w:r>
          </w:p>
        </w:tc>
        <w:tc>
          <w:tcPr>
            <w:tcW w:w="4820" w:type="dxa"/>
            <w:vAlign w:val="center"/>
          </w:tcPr>
          <w:p w14:paraId="34A915C1" w14:textId="77777777" w:rsidR="00066ED7" w:rsidRDefault="00E77961" w:rsidP="00066ED7">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Đề nghị </w:t>
            </w:r>
            <w:r w:rsidR="00085126">
              <w:rPr>
                <w:rFonts w:ascii="Times New Roman" w:hAnsi="Times New Roman" w:cs="Times New Roman"/>
                <w:color w:val="000000" w:themeColor="text1"/>
                <w:sz w:val="28"/>
                <w:szCs w:val="28"/>
              </w:rPr>
              <w:t>sử dụng từ ngữ biên dịch từ tài liệu gốc sao cho dễ hiểu:</w:t>
            </w:r>
          </w:p>
          <w:p w14:paraId="3E7BA467" w14:textId="77777777" w:rsidR="00085126" w:rsidRDefault="00085126" w:rsidP="00066ED7">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3.3. Độ tương phản (Contrast)</w:t>
            </w:r>
          </w:p>
          <w:p w14:paraId="08050D9A" w14:textId="006CC0F4" w:rsidR="00085126" w:rsidRPr="00B365AD" w:rsidRDefault="00085126" w:rsidP="00066ED7">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Nhận thức trực quan về sự khác biệt giữa một bề mặt hoặc một thành phần của công trình</w:t>
            </w:r>
            <w:r w:rsidR="00C84BF2">
              <w:rPr>
                <w:rFonts w:ascii="Times New Roman" w:hAnsi="Times New Roman" w:cs="Times New Roman"/>
                <w:color w:val="000000" w:themeColor="text1"/>
                <w:sz w:val="28"/>
                <w:szCs w:val="28"/>
              </w:rPr>
              <w:t>/phương tiện đường sắt so với thành phần khác ….</w:t>
            </w:r>
          </w:p>
        </w:tc>
        <w:tc>
          <w:tcPr>
            <w:tcW w:w="5812" w:type="dxa"/>
            <w:vAlign w:val="center"/>
          </w:tcPr>
          <w:p w14:paraId="35C92586" w14:textId="77777777" w:rsidR="00066ED7" w:rsidRDefault="004B0265" w:rsidP="00066ED7">
            <w:pPr>
              <w:spacing w:line="288" w:lineRule="auto"/>
              <w:jc w:val="both"/>
              <w:rPr>
                <w:rFonts w:ascii="Times New Roman" w:hAnsi="Times New Roman" w:cs="Times New Roman"/>
                <w:color w:val="000000" w:themeColor="text1"/>
                <w:sz w:val="28"/>
                <w:szCs w:val="28"/>
                <w:lang w:val="nl-NL"/>
              </w:rPr>
            </w:pPr>
            <w:r>
              <w:rPr>
                <w:rFonts w:ascii="Times New Roman" w:hAnsi="Times New Roman" w:cs="Times New Roman"/>
                <w:color w:val="000000" w:themeColor="text1"/>
                <w:sz w:val="28"/>
                <w:szCs w:val="28"/>
                <w:lang w:val="nl-NL"/>
              </w:rPr>
              <w:t>Tiếp thu và chỉnh sửa:</w:t>
            </w:r>
          </w:p>
          <w:p w14:paraId="064EAB9A" w14:textId="77777777" w:rsidR="004B0265" w:rsidRPr="004B0265" w:rsidRDefault="004B0265" w:rsidP="004B0265">
            <w:pPr>
              <w:spacing w:line="288" w:lineRule="auto"/>
              <w:jc w:val="both"/>
              <w:rPr>
                <w:rFonts w:ascii="Times New Roman" w:hAnsi="Times New Roman" w:cs="Times New Roman"/>
                <w:i/>
                <w:iCs/>
                <w:sz w:val="28"/>
                <w:szCs w:val="28"/>
                <w:lang w:val="nl-NL"/>
              </w:rPr>
            </w:pPr>
            <w:r w:rsidRPr="004B0265">
              <w:rPr>
                <w:rFonts w:ascii="Times New Roman" w:hAnsi="Times New Roman" w:cs="Times New Roman"/>
                <w:i/>
                <w:iCs/>
                <w:sz w:val="28"/>
                <w:szCs w:val="28"/>
                <w:lang w:val="nl-NL"/>
              </w:rPr>
              <w:t>3.6 Độ tương phản (Contrast)</w:t>
            </w:r>
          </w:p>
          <w:p w14:paraId="1319D929" w14:textId="77777777" w:rsidR="004B0265" w:rsidRPr="004B0265" w:rsidRDefault="004B0265" w:rsidP="004B0265">
            <w:pPr>
              <w:spacing w:line="288" w:lineRule="auto"/>
              <w:jc w:val="both"/>
              <w:rPr>
                <w:rFonts w:ascii="Times New Roman" w:hAnsi="Times New Roman" w:cs="Times New Roman"/>
                <w:i/>
                <w:iCs/>
                <w:sz w:val="28"/>
                <w:szCs w:val="28"/>
                <w:lang w:val="nl-NL"/>
              </w:rPr>
            </w:pPr>
            <w:r w:rsidRPr="004B0265">
              <w:rPr>
                <w:rFonts w:ascii="Times New Roman" w:hAnsi="Times New Roman" w:cs="Times New Roman"/>
                <w:i/>
                <w:iCs/>
                <w:sz w:val="28"/>
                <w:szCs w:val="28"/>
                <w:lang w:val="nl-NL"/>
              </w:rPr>
              <w:t>Cảm nhận về sự khác biệt giữa một bề mặt hoặc một thành phần của công trình/phương tiện đường sắt so với thành phần khác, dựa trên giá trị phản xạ ánh sáng (LRV) hoặc giá trị độ chói.</w:t>
            </w:r>
          </w:p>
          <w:p w14:paraId="44E77AA7" w14:textId="61ACC5CC" w:rsidR="004B0265" w:rsidRPr="00B365AD" w:rsidRDefault="004B0265" w:rsidP="004B0265">
            <w:pPr>
              <w:spacing w:line="288" w:lineRule="auto"/>
              <w:jc w:val="both"/>
              <w:rPr>
                <w:rFonts w:ascii="Times New Roman" w:hAnsi="Times New Roman" w:cs="Times New Roman"/>
                <w:color w:val="EE0000"/>
                <w:sz w:val="28"/>
                <w:szCs w:val="28"/>
                <w:lang w:val="nl-NL"/>
              </w:rPr>
            </w:pPr>
            <w:r w:rsidRPr="004B0265">
              <w:rPr>
                <w:rFonts w:ascii="Times New Roman" w:hAnsi="Times New Roman" w:cs="Times New Roman"/>
                <w:i/>
                <w:iCs/>
                <w:sz w:val="28"/>
                <w:szCs w:val="28"/>
                <w:lang w:val="nl-NL"/>
              </w:rPr>
              <w:t>Chú thích 1: Tham khảo BS 8300:2009+A1:2010 để biết thêm thông tin.</w:t>
            </w:r>
          </w:p>
        </w:tc>
      </w:tr>
      <w:tr w:rsidR="00066ED7" w:rsidRPr="00B365AD" w14:paraId="5643FA82" w14:textId="77777777" w:rsidTr="00326DD5">
        <w:tc>
          <w:tcPr>
            <w:tcW w:w="1696" w:type="dxa"/>
            <w:vAlign w:val="center"/>
          </w:tcPr>
          <w:p w14:paraId="3AAADEBC" w14:textId="317B3206" w:rsidR="00066ED7" w:rsidRPr="00B365AD" w:rsidRDefault="0050195E" w:rsidP="00066ED7">
            <w:pPr>
              <w:spacing w:line="288"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Mục 3.4</w:t>
            </w:r>
          </w:p>
        </w:tc>
        <w:tc>
          <w:tcPr>
            <w:tcW w:w="2268" w:type="dxa"/>
            <w:vAlign w:val="center"/>
          </w:tcPr>
          <w:p w14:paraId="482FB0C8" w14:textId="4D349483" w:rsidR="00066ED7" w:rsidRPr="00B365AD" w:rsidRDefault="0050195E"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quản lý đường sắt đô thị TP. Hồ Chí Minh</w:t>
            </w:r>
          </w:p>
        </w:tc>
        <w:tc>
          <w:tcPr>
            <w:tcW w:w="4820" w:type="dxa"/>
            <w:vAlign w:val="center"/>
          </w:tcPr>
          <w:p w14:paraId="38C99505" w14:textId="77777777" w:rsidR="0050195E" w:rsidRDefault="0050195E" w:rsidP="0050195E">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Đề nghị sử dụng từ ngữ biên dịch từ tài liệu gốc sao cho dễ hiểu:</w:t>
            </w:r>
          </w:p>
          <w:p w14:paraId="77375827" w14:textId="77777777" w:rsidR="00066ED7" w:rsidRDefault="0050195E" w:rsidP="00066ED7">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3.4. Thông tin khách hàng</w:t>
            </w:r>
          </w:p>
          <w:p w14:paraId="1F76399C" w14:textId="3265622A" w:rsidR="0050195E" w:rsidRPr="00B365AD" w:rsidRDefault="0050195E" w:rsidP="00066ED7">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Tông tin trực quan và bằng lời nói không chỉ dành riêng cho nhân viên</w:t>
            </w:r>
          </w:p>
        </w:tc>
        <w:tc>
          <w:tcPr>
            <w:tcW w:w="5812" w:type="dxa"/>
            <w:vAlign w:val="center"/>
          </w:tcPr>
          <w:p w14:paraId="71A7E50F" w14:textId="77777777" w:rsidR="00066ED7" w:rsidRDefault="004B0265" w:rsidP="00066ED7">
            <w:pPr>
              <w:spacing w:line="288" w:lineRule="auto"/>
              <w:jc w:val="both"/>
              <w:rPr>
                <w:rFonts w:ascii="Times New Roman" w:hAnsi="Times New Roman" w:cs="Times New Roman"/>
                <w:sz w:val="28"/>
                <w:szCs w:val="28"/>
              </w:rPr>
            </w:pPr>
            <w:r>
              <w:rPr>
                <w:rFonts w:ascii="Times New Roman" w:hAnsi="Times New Roman" w:cs="Times New Roman"/>
                <w:sz w:val="28"/>
                <w:szCs w:val="28"/>
              </w:rPr>
              <w:t>Tiếp thu và chỉnh sửa</w:t>
            </w:r>
          </w:p>
          <w:p w14:paraId="3EA4DA3C" w14:textId="77777777" w:rsidR="00EC022C" w:rsidRPr="00EC022C" w:rsidRDefault="00EC022C" w:rsidP="00EC022C">
            <w:pPr>
              <w:spacing w:line="288" w:lineRule="auto"/>
              <w:jc w:val="both"/>
              <w:rPr>
                <w:rFonts w:ascii="Times New Roman" w:hAnsi="Times New Roman" w:cs="Times New Roman"/>
                <w:i/>
                <w:iCs/>
                <w:sz w:val="28"/>
                <w:szCs w:val="28"/>
              </w:rPr>
            </w:pPr>
            <w:r w:rsidRPr="00EC022C">
              <w:rPr>
                <w:rFonts w:ascii="Times New Roman" w:hAnsi="Times New Roman" w:cs="Times New Roman"/>
                <w:i/>
                <w:iCs/>
                <w:sz w:val="28"/>
                <w:szCs w:val="28"/>
              </w:rPr>
              <w:t>3.7 Thông tin khách hàng (Customer information)</w:t>
            </w:r>
          </w:p>
          <w:p w14:paraId="158CD13E" w14:textId="5554F81A" w:rsidR="004B0265" w:rsidRPr="00B365AD" w:rsidRDefault="00EC022C" w:rsidP="00EC022C">
            <w:pPr>
              <w:spacing w:line="288" w:lineRule="auto"/>
              <w:jc w:val="both"/>
              <w:rPr>
                <w:rFonts w:ascii="Times New Roman" w:hAnsi="Times New Roman" w:cs="Times New Roman"/>
                <w:sz w:val="28"/>
                <w:szCs w:val="28"/>
              </w:rPr>
            </w:pPr>
            <w:r w:rsidRPr="00EC022C">
              <w:rPr>
                <w:rFonts w:ascii="Times New Roman" w:hAnsi="Times New Roman" w:cs="Times New Roman"/>
                <w:i/>
                <w:iCs/>
                <w:sz w:val="28"/>
                <w:szCs w:val="28"/>
              </w:rPr>
              <w:t>Thông tin trực quan và bằng lời nói dành cho các đối tượng sử dụng hệ thống, không chỉ dành riêng cho nhân viên.</w:t>
            </w:r>
          </w:p>
        </w:tc>
      </w:tr>
      <w:tr w:rsidR="00732C55" w:rsidRPr="00B365AD" w14:paraId="60548716" w14:textId="77777777" w:rsidTr="00326DD5">
        <w:tc>
          <w:tcPr>
            <w:tcW w:w="1696" w:type="dxa"/>
            <w:vAlign w:val="center"/>
          </w:tcPr>
          <w:p w14:paraId="08FB0C7F" w14:textId="66707916" w:rsidR="00732C55" w:rsidRDefault="00732C55" w:rsidP="00732C55">
            <w:pPr>
              <w:spacing w:line="288"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Mục 5.2.6</w:t>
            </w:r>
          </w:p>
        </w:tc>
        <w:tc>
          <w:tcPr>
            <w:tcW w:w="2268" w:type="dxa"/>
            <w:vAlign w:val="center"/>
          </w:tcPr>
          <w:p w14:paraId="221B2866" w14:textId="03E22ED7" w:rsidR="00732C55" w:rsidRPr="00B365AD" w:rsidRDefault="00732C55" w:rsidP="00732C55">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quản lý đường sắt đô thị TP. Hồ Chí Minh</w:t>
            </w:r>
          </w:p>
        </w:tc>
        <w:tc>
          <w:tcPr>
            <w:tcW w:w="4820" w:type="dxa"/>
            <w:vAlign w:val="center"/>
          </w:tcPr>
          <w:p w14:paraId="06E996BE" w14:textId="172BAC86" w:rsidR="00732C55" w:rsidRDefault="00732C55" w:rsidP="00732C55">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Làm rõ khái niệm Quy tắc quốc gia trong câu:</w:t>
            </w:r>
            <w:r>
              <w:rPr>
                <w:rFonts w:ascii="Times New Roman" w:hAnsi="Times New Roman" w:cs="Times New Roman"/>
                <w:color w:val="000000" w:themeColor="text1"/>
                <w:sz w:val="28"/>
                <w:szCs w:val="28"/>
              </w:rPr>
              <w:br/>
              <w:t>“Khu vực nguy hiểm phải được quy định theo Quy tắc quốc gia”</w:t>
            </w:r>
          </w:p>
        </w:tc>
        <w:tc>
          <w:tcPr>
            <w:tcW w:w="5812" w:type="dxa"/>
            <w:vAlign w:val="center"/>
          </w:tcPr>
          <w:p w14:paraId="01864FEC" w14:textId="77777777" w:rsidR="00732C55" w:rsidRDefault="00732C55" w:rsidP="00732C55">
            <w:pPr>
              <w:spacing w:line="288" w:lineRule="auto"/>
              <w:jc w:val="both"/>
              <w:rPr>
                <w:rFonts w:ascii="Times New Roman" w:hAnsi="Times New Roman" w:cs="Times New Roman"/>
                <w:sz w:val="28"/>
                <w:szCs w:val="28"/>
              </w:rPr>
            </w:pPr>
            <w:r>
              <w:rPr>
                <w:rFonts w:ascii="Times New Roman" w:hAnsi="Times New Roman" w:cs="Times New Roman"/>
                <w:sz w:val="28"/>
                <w:szCs w:val="28"/>
              </w:rPr>
              <w:t>Tiếp thu và chỉnh sửa.</w:t>
            </w:r>
          </w:p>
          <w:p w14:paraId="18B4CFE7" w14:textId="77777777" w:rsidR="00732C55" w:rsidRPr="00732C55" w:rsidRDefault="00732C55" w:rsidP="00732C55">
            <w:pPr>
              <w:spacing w:line="288" w:lineRule="auto"/>
              <w:jc w:val="both"/>
              <w:rPr>
                <w:rFonts w:ascii="Times New Roman" w:hAnsi="Times New Roman" w:cs="Times New Roman"/>
                <w:i/>
                <w:iCs/>
                <w:sz w:val="28"/>
                <w:szCs w:val="28"/>
              </w:rPr>
            </w:pPr>
            <w:r w:rsidRPr="00732C55">
              <w:rPr>
                <w:rFonts w:ascii="Times New Roman" w:hAnsi="Times New Roman" w:cs="Times New Roman"/>
                <w:i/>
                <w:iCs/>
                <w:sz w:val="28"/>
                <w:szCs w:val="28"/>
              </w:rPr>
              <w:t>a) Khu vực nguy hiểm của ke ga bắt đầu từ mép phía ray của ke và được định nghĩa là khu vực nơi hành khách không được phép đứng khi tàu đi qua hoặc khi tàu đến.</w:t>
            </w:r>
          </w:p>
          <w:p w14:paraId="4A48A7A7" w14:textId="6B98891D" w:rsidR="00732C55" w:rsidRDefault="00732C55" w:rsidP="00732C55">
            <w:pPr>
              <w:spacing w:line="288" w:lineRule="auto"/>
              <w:jc w:val="both"/>
              <w:rPr>
                <w:rFonts w:ascii="Times New Roman" w:hAnsi="Times New Roman" w:cs="Times New Roman"/>
                <w:sz w:val="28"/>
                <w:szCs w:val="28"/>
              </w:rPr>
            </w:pPr>
            <w:r w:rsidRPr="00732C55">
              <w:rPr>
                <w:rFonts w:ascii="Times New Roman" w:hAnsi="Times New Roman" w:cs="Times New Roman"/>
                <w:i/>
                <w:iCs/>
                <w:sz w:val="28"/>
                <w:szCs w:val="28"/>
              </w:rPr>
              <w:t>- Khu vực nguy hiểm phải được quy định, áp dụng theo các quy định quốc tế hoặc quôc gia (nếu có).</w:t>
            </w:r>
          </w:p>
        </w:tc>
      </w:tr>
      <w:tr w:rsidR="00C71BC5" w:rsidRPr="00B365AD" w14:paraId="38AC62F9" w14:textId="77777777" w:rsidTr="00326DD5">
        <w:tc>
          <w:tcPr>
            <w:tcW w:w="1696" w:type="dxa"/>
            <w:vAlign w:val="center"/>
          </w:tcPr>
          <w:p w14:paraId="46DF28E0" w14:textId="3E846C6D" w:rsidR="00C71BC5" w:rsidRDefault="00C71BC5" w:rsidP="00C71BC5">
            <w:pPr>
              <w:spacing w:line="288"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Mục 5.2.6</w:t>
            </w:r>
          </w:p>
        </w:tc>
        <w:tc>
          <w:tcPr>
            <w:tcW w:w="2268" w:type="dxa"/>
            <w:vAlign w:val="center"/>
          </w:tcPr>
          <w:p w14:paraId="7A2FFED3" w14:textId="794076BF" w:rsidR="00C71BC5" w:rsidRPr="00B365AD" w:rsidRDefault="00C71BC5" w:rsidP="00C71BC5">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quản lý đường sắt đô thị TP. Hồ Chí Minh</w:t>
            </w:r>
          </w:p>
        </w:tc>
        <w:tc>
          <w:tcPr>
            <w:tcW w:w="4820" w:type="dxa"/>
            <w:vAlign w:val="center"/>
          </w:tcPr>
          <w:p w14:paraId="3CF14D43" w14:textId="77777777" w:rsidR="00C71BC5" w:rsidRDefault="00167E17" w:rsidP="00C71BC5">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Bổ sung phương pháp đo đánh giá:</w:t>
            </w:r>
          </w:p>
          <w:p w14:paraId="1E4FE29C" w14:textId="7B75E010" w:rsidR="00167E17" w:rsidRDefault="00167E17" w:rsidP="00C71BC5">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“Nếu khe hở được chiếu sáng bằng ánh sáng nhân tạo từ phía dưới, phải chứng minh sự khác biệt 30 điểm </w:t>
            </w:r>
            <w:r w:rsidR="001A14FD">
              <w:rPr>
                <w:rFonts w:ascii="Times New Roman" w:hAnsi="Times New Roman" w:cs="Times New Roman"/>
                <w:color w:val="000000" w:themeColor="text1"/>
                <w:sz w:val="28"/>
                <w:szCs w:val="28"/>
              </w:rPr>
              <w:t>so với khe hở đó theo phương pháp đo quy định tại mục 6 của Tiêu chuẩn này</w:t>
            </w:r>
            <w:r>
              <w:rPr>
                <w:rFonts w:ascii="Times New Roman" w:hAnsi="Times New Roman" w:cs="Times New Roman"/>
                <w:color w:val="000000" w:themeColor="text1"/>
                <w:sz w:val="28"/>
                <w:szCs w:val="28"/>
              </w:rPr>
              <w:t>”</w:t>
            </w:r>
          </w:p>
        </w:tc>
        <w:tc>
          <w:tcPr>
            <w:tcW w:w="5812" w:type="dxa"/>
            <w:vAlign w:val="center"/>
          </w:tcPr>
          <w:p w14:paraId="79B53B2F" w14:textId="148ED88E" w:rsidR="00C71BC5" w:rsidRDefault="00E56AF1" w:rsidP="00C71BC5">
            <w:pPr>
              <w:spacing w:line="288" w:lineRule="auto"/>
              <w:jc w:val="both"/>
              <w:rPr>
                <w:rFonts w:ascii="Times New Roman" w:hAnsi="Times New Roman" w:cs="Times New Roman"/>
                <w:sz w:val="28"/>
                <w:szCs w:val="28"/>
              </w:rPr>
            </w:pPr>
            <w:r>
              <w:rPr>
                <w:rFonts w:ascii="Times New Roman" w:hAnsi="Times New Roman" w:cs="Times New Roman"/>
                <w:sz w:val="28"/>
                <w:szCs w:val="28"/>
              </w:rPr>
              <w:t>Phương pháp đo đánh giá được thể hiện tại mục 6.</w:t>
            </w:r>
            <w:r w:rsidR="006D1FD1">
              <w:t xml:space="preserve"> </w:t>
            </w:r>
            <w:r w:rsidR="006D1FD1" w:rsidRPr="006D1FD1">
              <w:rPr>
                <w:rFonts w:ascii="Times New Roman" w:hAnsi="Times New Roman" w:cs="Times New Roman"/>
                <w:sz w:val="28"/>
                <w:szCs w:val="28"/>
              </w:rPr>
              <w:t>PHƯƠNG PHÁP ĐÁNH GIÁ ĐỘ TƯƠNG PHẢN</w:t>
            </w:r>
            <w:r>
              <w:rPr>
                <w:rFonts w:ascii="Times New Roman" w:hAnsi="Times New Roman" w:cs="Times New Roman"/>
                <w:sz w:val="28"/>
                <w:szCs w:val="28"/>
              </w:rPr>
              <w:t xml:space="preserve"> </w:t>
            </w:r>
            <w:r w:rsidR="006D1FD1">
              <w:rPr>
                <w:rFonts w:ascii="Times New Roman" w:hAnsi="Times New Roman" w:cs="Times New Roman"/>
                <w:sz w:val="28"/>
                <w:szCs w:val="28"/>
              </w:rPr>
              <w:t>tại trang 28 đến trang 35 của TC2553</w:t>
            </w:r>
          </w:p>
        </w:tc>
      </w:tr>
      <w:tr w:rsidR="00C71BC5" w:rsidRPr="00B365AD" w14:paraId="2DDC04D5" w14:textId="77777777" w:rsidTr="00326DD5">
        <w:tc>
          <w:tcPr>
            <w:tcW w:w="1696" w:type="dxa"/>
            <w:vAlign w:val="center"/>
          </w:tcPr>
          <w:p w14:paraId="485DCFAF" w14:textId="403AAF88" w:rsidR="00C71BC5" w:rsidRDefault="000E117F" w:rsidP="00C71BC5">
            <w:pPr>
              <w:spacing w:line="288"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Phụ lục D</w:t>
            </w:r>
          </w:p>
        </w:tc>
        <w:tc>
          <w:tcPr>
            <w:tcW w:w="2268" w:type="dxa"/>
            <w:vAlign w:val="center"/>
          </w:tcPr>
          <w:p w14:paraId="51F5559F" w14:textId="58DAA4F0" w:rsidR="00C71BC5" w:rsidRPr="00B365AD" w:rsidRDefault="000E117F" w:rsidP="00C71BC5">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quản lý đường sắt đô thị TP. Hồ Chí Minh</w:t>
            </w:r>
          </w:p>
        </w:tc>
        <w:tc>
          <w:tcPr>
            <w:tcW w:w="4820" w:type="dxa"/>
            <w:vAlign w:val="center"/>
          </w:tcPr>
          <w:p w14:paraId="4BE2A7ED" w14:textId="03036B17" w:rsidR="00C71BC5" w:rsidRDefault="000E117F" w:rsidP="00C71BC5">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Đề nghị làm rõ nội dung Phụ lục D và cách thức thực hiện như thế nào</w:t>
            </w:r>
          </w:p>
        </w:tc>
        <w:tc>
          <w:tcPr>
            <w:tcW w:w="5812" w:type="dxa"/>
            <w:vAlign w:val="center"/>
          </w:tcPr>
          <w:p w14:paraId="51510FE7" w14:textId="23B59C7F" w:rsidR="00C71BC5" w:rsidRDefault="000E117F" w:rsidP="00C71BC5">
            <w:pPr>
              <w:spacing w:line="288" w:lineRule="auto"/>
              <w:jc w:val="both"/>
              <w:rPr>
                <w:rFonts w:ascii="Times New Roman" w:hAnsi="Times New Roman" w:cs="Times New Roman"/>
                <w:sz w:val="28"/>
                <w:szCs w:val="28"/>
              </w:rPr>
            </w:pPr>
            <w:r w:rsidRPr="000E117F">
              <w:rPr>
                <w:rFonts w:ascii="Times New Roman" w:hAnsi="Times New Roman" w:cs="Times New Roman"/>
                <w:sz w:val="28"/>
                <w:szCs w:val="28"/>
              </w:rPr>
              <w:t>Các nội dung Phụ lục D</w:t>
            </w:r>
            <w:r>
              <w:rPr>
                <w:rFonts w:ascii="Times New Roman" w:hAnsi="Times New Roman" w:cs="Times New Roman"/>
                <w:sz w:val="28"/>
                <w:szCs w:val="28"/>
              </w:rPr>
              <w:t xml:space="preserve"> </w:t>
            </w:r>
            <w:r w:rsidRPr="000E117F">
              <w:rPr>
                <w:rFonts w:ascii="Times New Roman" w:hAnsi="Times New Roman" w:cs="Times New Roman"/>
                <w:sz w:val="28"/>
                <w:szCs w:val="28"/>
              </w:rPr>
              <w:t>đã được lược bỏ trong tiêu chuẩn gốc EN 16584:2025-1</w:t>
            </w:r>
          </w:p>
        </w:tc>
      </w:tr>
      <w:tr w:rsidR="00C71BC5" w:rsidRPr="00B365AD" w14:paraId="027D77D8" w14:textId="77777777" w:rsidTr="00326DD5">
        <w:tc>
          <w:tcPr>
            <w:tcW w:w="1696" w:type="dxa"/>
            <w:vAlign w:val="center"/>
          </w:tcPr>
          <w:p w14:paraId="067619A8" w14:textId="6A8E1ECF" w:rsidR="00C71BC5" w:rsidRDefault="000E117F" w:rsidP="00C71BC5">
            <w:pPr>
              <w:spacing w:line="288"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Phụ lục </w:t>
            </w:r>
            <w:r w:rsidR="00821EF6">
              <w:rPr>
                <w:rFonts w:ascii="Times New Roman" w:hAnsi="Times New Roman" w:cs="Times New Roman"/>
                <w:color w:val="000000" w:themeColor="text1"/>
                <w:sz w:val="28"/>
                <w:szCs w:val="28"/>
              </w:rPr>
              <w:t>ZA, ZA.1</w:t>
            </w:r>
          </w:p>
        </w:tc>
        <w:tc>
          <w:tcPr>
            <w:tcW w:w="2268" w:type="dxa"/>
            <w:vAlign w:val="center"/>
          </w:tcPr>
          <w:p w14:paraId="7BC2E40C" w14:textId="3A036A08" w:rsidR="00C71BC5" w:rsidRPr="00B365AD" w:rsidRDefault="00821EF6" w:rsidP="00C71BC5">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quản lý đường sắt đô thị TP. Hồ Chí Minh</w:t>
            </w:r>
          </w:p>
        </w:tc>
        <w:tc>
          <w:tcPr>
            <w:tcW w:w="4820" w:type="dxa"/>
            <w:vAlign w:val="center"/>
          </w:tcPr>
          <w:p w14:paraId="7EB38C07" w14:textId="473F4352" w:rsidR="00C71BC5" w:rsidRDefault="00821EF6" w:rsidP="00C71BC5">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Đề nghị rà soát lại sự cần thiết của Phụ lục này</w:t>
            </w:r>
          </w:p>
        </w:tc>
        <w:tc>
          <w:tcPr>
            <w:tcW w:w="5812" w:type="dxa"/>
            <w:vAlign w:val="center"/>
          </w:tcPr>
          <w:p w14:paraId="490FE97F" w14:textId="32E97CCF" w:rsidR="00C71BC5" w:rsidRDefault="00821EF6" w:rsidP="00C71BC5">
            <w:pPr>
              <w:spacing w:line="288" w:lineRule="auto"/>
              <w:jc w:val="both"/>
              <w:rPr>
                <w:rFonts w:ascii="Times New Roman" w:hAnsi="Times New Roman" w:cs="Times New Roman"/>
                <w:sz w:val="28"/>
                <w:szCs w:val="28"/>
              </w:rPr>
            </w:pPr>
            <w:r w:rsidRPr="00B365AD">
              <w:rPr>
                <w:rFonts w:ascii="Times New Roman" w:hAnsi="Times New Roman" w:cs="Times New Roman"/>
                <w:sz w:val="28"/>
                <w:szCs w:val="28"/>
              </w:rPr>
              <w:t>Tiếp thu ý kiến góp ý, lược bỏ các phụ lục ZA, ZA.1 để phù hợp với điều kiện pháp lý tại Việt Nam</w:t>
            </w:r>
          </w:p>
        </w:tc>
      </w:tr>
    </w:tbl>
    <w:p w14:paraId="027ACC2D" w14:textId="77777777" w:rsidR="00C03BDE" w:rsidRPr="00B365AD" w:rsidRDefault="00C03BDE">
      <w:pPr>
        <w:rPr>
          <w:rFonts w:ascii="Times New Roman" w:hAnsi="Times New Roman" w:cs="Times New Roman"/>
          <w:color w:val="000000" w:themeColor="text1"/>
        </w:rPr>
      </w:pPr>
    </w:p>
    <w:sectPr w:rsidR="00C03BDE" w:rsidRPr="00B365AD" w:rsidSect="00E07D49">
      <w:headerReference w:type="default" r:id="rId8"/>
      <w:pgSz w:w="16840" w:h="11907" w:orient="landscape"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528A5" w14:textId="77777777" w:rsidR="00F659BF" w:rsidRDefault="00F659BF" w:rsidP="005F5CDE">
      <w:pPr>
        <w:spacing w:after="0" w:line="240" w:lineRule="auto"/>
      </w:pPr>
      <w:r>
        <w:separator/>
      </w:r>
    </w:p>
  </w:endnote>
  <w:endnote w:type="continuationSeparator" w:id="0">
    <w:p w14:paraId="705EF3A3" w14:textId="77777777" w:rsidR="00F659BF" w:rsidRDefault="00F659BF" w:rsidP="005F5C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6E076" w14:textId="77777777" w:rsidR="00F659BF" w:rsidRDefault="00F659BF" w:rsidP="005F5CDE">
      <w:pPr>
        <w:spacing w:after="0" w:line="240" w:lineRule="auto"/>
      </w:pPr>
      <w:r>
        <w:separator/>
      </w:r>
    </w:p>
  </w:footnote>
  <w:footnote w:type="continuationSeparator" w:id="0">
    <w:p w14:paraId="2C493D91" w14:textId="77777777" w:rsidR="00F659BF" w:rsidRDefault="00F659BF" w:rsidP="005F5C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9931965"/>
      <w:docPartObj>
        <w:docPartGallery w:val="Page Numbers (Top of Page)"/>
        <w:docPartUnique/>
      </w:docPartObj>
    </w:sdtPr>
    <w:sdtEndPr>
      <w:rPr>
        <w:noProof/>
      </w:rPr>
    </w:sdtEndPr>
    <w:sdtContent>
      <w:p w14:paraId="6F24485E" w14:textId="273B828C" w:rsidR="003C0BD8" w:rsidRDefault="003C0BD8" w:rsidP="005F5CDE">
        <w:pPr>
          <w:pStyle w:val="Header"/>
          <w:jc w:val="center"/>
        </w:pPr>
        <w:r w:rsidRPr="005F5CDE">
          <w:rPr>
            <w:rFonts w:ascii="Times New Roman" w:hAnsi="Times New Roman" w:cs="Times New Roman"/>
            <w:sz w:val="26"/>
            <w:szCs w:val="26"/>
          </w:rPr>
          <w:fldChar w:fldCharType="begin"/>
        </w:r>
        <w:r w:rsidRPr="005F5CDE">
          <w:rPr>
            <w:rFonts w:ascii="Times New Roman" w:hAnsi="Times New Roman" w:cs="Times New Roman"/>
            <w:sz w:val="26"/>
            <w:szCs w:val="26"/>
          </w:rPr>
          <w:instrText xml:space="preserve"> PAGE   \* MERGEFORMAT </w:instrText>
        </w:r>
        <w:r w:rsidRPr="005F5CDE">
          <w:rPr>
            <w:rFonts w:ascii="Times New Roman" w:hAnsi="Times New Roman" w:cs="Times New Roman"/>
            <w:sz w:val="26"/>
            <w:szCs w:val="26"/>
          </w:rPr>
          <w:fldChar w:fldCharType="separate"/>
        </w:r>
        <w:r w:rsidR="002D25FF">
          <w:rPr>
            <w:rFonts w:ascii="Times New Roman" w:hAnsi="Times New Roman" w:cs="Times New Roman"/>
            <w:noProof/>
            <w:sz w:val="26"/>
            <w:szCs w:val="26"/>
          </w:rPr>
          <w:t>21</w:t>
        </w:r>
        <w:r w:rsidRPr="005F5CDE">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533151D0"/>
    <w:multiLevelType w:val="hybridMultilevel"/>
    <w:tmpl w:val="88B2A9FA"/>
    <w:lvl w:ilvl="0" w:tplc="5D948E3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1632198">
    <w:abstractNumId w:val="8"/>
  </w:num>
  <w:num w:numId="2" w16cid:durableId="976375093">
    <w:abstractNumId w:val="6"/>
  </w:num>
  <w:num w:numId="3" w16cid:durableId="1470976303">
    <w:abstractNumId w:val="5"/>
  </w:num>
  <w:num w:numId="4" w16cid:durableId="1368529736">
    <w:abstractNumId w:val="4"/>
  </w:num>
  <w:num w:numId="5" w16cid:durableId="89201898">
    <w:abstractNumId w:val="7"/>
  </w:num>
  <w:num w:numId="6" w16cid:durableId="323506912">
    <w:abstractNumId w:val="3"/>
  </w:num>
  <w:num w:numId="7" w16cid:durableId="1183126209">
    <w:abstractNumId w:val="2"/>
  </w:num>
  <w:num w:numId="8" w16cid:durableId="1747149408">
    <w:abstractNumId w:val="1"/>
  </w:num>
  <w:num w:numId="9" w16cid:durableId="1476873420">
    <w:abstractNumId w:val="0"/>
  </w:num>
  <w:num w:numId="10" w16cid:durableId="15173863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0365A"/>
    <w:rsid w:val="00003E82"/>
    <w:rsid w:val="00016C1E"/>
    <w:rsid w:val="0002199B"/>
    <w:rsid w:val="00030AF8"/>
    <w:rsid w:val="00031398"/>
    <w:rsid w:val="00031ACA"/>
    <w:rsid w:val="00033443"/>
    <w:rsid w:val="00034616"/>
    <w:rsid w:val="0003542E"/>
    <w:rsid w:val="00035DDC"/>
    <w:rsid w:val="000409C2"/>
    <w:rsid w:val="00041939"/>
    <w:rsid w:val="00042430"/>
    <w:rsid w:val="00051AA5"/>
    <w:rsid w:val="00054813"/>
    <w:rsid w:val="0006063C"/>
    <w:rsid w:val="000630D7"/>
    <w:rsid w:val="00065110"/>
    <w:rsid w:val="00066ED7"/>
    <w:rsid w:val="00067C84"/>
    <w:rsid w:val="00075C05"/>
    <w:rsid w:val="00075C23"/>
    <w:rsid w:val="000809D0"/>
    <w:rsid w:val="0008205C"/>
    <w:rsid w:val="00085126"/>
    <w:rsid w:val="000924B0"/>
    <w:rsid w:val="00094CAA"/>
    <w:rsid w:val="00095B22"/>
    <w:rsid w:val="000A17FD"/>
    <w:rsid w:val="000A2913"/>
    <w:rsid w:val="000A6FD4"/>
    <w:rsid w:val="000B48A3"/>
    <w:rsid w:val="000C4793"/>
    <w:rsid w:val="000C536D"/>
    <w:rsid w:val="000C68AB"/>
    <w:rsid w:val="000D6C5D"/>
    <w:rsid w:val="000D7F08"/>
    <w:rsid w:val="000E0C3F"/>
    <w:rsid w:val="000E117F"/>
    <w:rsid w:val="000E3D37"/>
    <w:rsid w:val="000E4463"/>
    <w:rsid w:val="000F2288"/>
    <w:rsid w:val="000F5676"/>
    <w:rsid w:val="0010269C"/>
    <w:rsid w:val="00104FAA"/>
    <w:rsid w:val="001050DD"/>
    <w:rsid w:val="00110562"/>
    <w:rsid w:val="00110B21"/>
    <w:rsid w:val="00114AD3"/>
    <w:rsid w:val="00115601"/>
    <w:rsid w:val="00116003"/>
    <w:rsid w:val="00116582"/>
    <w:rsid w:val="00127451"/>
    <w:rsid w:val="00131C88"/>
    <w:rsid w:val="00132F5C"/>
    <w:rsid w:val="00133FAE"/>
    <w:rsid w:val="001435EE"/>
    <w:rsid w:val="0015073A"/>
    <w:rsid w:val="0015074B"/>
    <w:rsid w:val="00155DD6"/>
    <w:rsid w:val="001612D1"/>
    <w:rsid w:val="00162676"/>
    <w:rsid w:val="00163FB4"/>
    <w:rsid w:val="00164258"/>
    <w:rsid w:val="0016527B"/>
    <w:rsid w:val="00165ECC"/>
    <w:rsid w:val="00167E17"/>
    <w:rsid w:val="00173152"/>
    <w:rsid w:val="00173F4F"/>
    <w:rsid w:val="001750E4"/>
    <w:rsid w:val="00176125"/>
    <w:rsid w:val="00176995"/>
    <w:rsid w:val="00177607"/>
    <w:rsid w:val="00180350"/>
    <w:rsid w:val="00180C03"/>
    <w:rsid w:val="001850FB"/>
    <w:rsid w:val="00187926"/>
    <w:rsid w:val="00190C48"/>
    <w:rsid w:val="0019382D"/>
    <w:rsid w:val="00194F6A"/>
    <w:rsid w:val="001951C3"/>
    <w:rsid w:val="001959A6"/>
    <w:rsid w:val="001A0D51"/>
    <w:rsid w:val="001A14FD"/>
    <w:rsid w:val="001A6347"/>
    <w:rsid w:val="001A6D91"/>
    <w:rsid w:val="001B0A3E"/>
    <w:rsid w:val="001B0C71"/>
    <w:rsid w:val="001C1872"/>
    <w:rsid w:val="001C3F5A"/>
    <w:rsid w:val="001C6B6F"/>
    <w:rsid w:val="001C6BDA"/>
    <w:rsid w:val="001D04EE"/>
    <w:rsid w:val="001D42A9"/>
    <w:rsid w:val="001D5894"/>
    <w:rsid w:val="001E06F3"/>
    <w:rsid w:val="001E0CF1"/>
    <w:rsid w:val="001E2F44"/>
    <w:rsid w:val="001E7798"/>
    <w:rsid w:val="001F32AA"/>
    <w:rsid w:val="001F45BE"/>
    <w:rsid w:val="001F5319"/>
    <w:rsid w:val="001F58B7"/>
    <w:rsid w:val="001F74F0"/>
    <w:rsid w:val="001F7D1C"/>
    <w:rsid w:val="00204B30"/>
    <w:rsid w:val="00206BBD"/>
    <w:rsid w:val="00206D22"/>
    <w:rsid w:val="002156AE"/>
    <w:rsid w:val="002204B0"/>
    <w:rsid w:val="00220907"/>
    <w:rsid w:val="002309FE"/>
    <w:rsid w:val="00232F6E"/>
    <w:rsid w:val="00234167"/>
    <w:rsid w:val="002341C4"/>
    <w:rsid w:val="00236D2F"/>
    <w:rsid w:val="002413B0"/>
    <w:rsid w:val="00242E0D"/>
    <w:rsid w:val="00247F0A"/>
    <w:rsid w:val="00252AD9"/>
    <w:rsid w:val="00257E18"/>
    <w:rsid w:val="00261DD9"/>
    <w:rsid w:val="00265BAB"/>
    <w:rsid w:val="00270DF2"/>
    <w:rsid w:val="00270EB5"/>
    <w:rsid w:val="00271F0D"/>
    <w:rsid w:val="002727B3"/>
    <w:rsid w:val="00274BF2"/>
    <w:rsid w:val="00276F1F"/>
    <w:rsid w:val="002844B1"/>
    <w:rsid w:val="00286A5A"/>
    <w:rsid w:val="002940CD"/>
    <w:rsid w:val="0029639D"/>
    <w:rsid w:val="00297404"/>
    <w:rsid w:val="00297AD3"/>
    <w:rsid w:val="002A5ED3"/>
    <w:rsid w:val="002B39A0"/>
    <w:rsid w:val="002B3E66"/>
    <w:rsid w:val="002B515B"/>
    <w:rsid w:val="002B65B3"/>
    <w:rsid w:val="002B6649"/>
    <w:rsid w:val="002C29E5"/>
    <w:rsid w:val="002C5B3E"/>
    <w:rsid w:val="002C60C4"/>
    <w:rsid w:val="002D25FF"/>
    <w:rsid w:val="002D53AC"/>
    <w:rsid w:val="002E1F33"/>
    <w:rsid w:val="002E497B"/>
    <w:rsid w:val="002E664F"/>
    <w:rsid w:val="00300573"/>
    <w:rsid w:val="003032A9"/>
    <w:rsid w:val="00303474"/>
    <w:rsid w:val="00311E9C"/>
    <w:rsid w:val="00315916"/>
    <w:rsid w:val="003177FE"/>
    <w:rsid w:val="003206B4"/>
    <w:rsid w:val="0032514F"/>
    <w:rsid w:val="0032590E"/>
    <w:rsid w:val="00325F35"/>
    <w:rsid w:val="00326DD5"/>
    <w:rsid w:val="00326F90"/>
    <w:rsid w:val="0033211A"/>
    <w:rsid w:val="00333E06"/>
    <w:rsid w:val="0033495A"/>
    <w:rsid w:val="003413E3"/>
    <w:rsid w:val="003444BF"/>
    <w:rsid w:val="003524CE"/>
    <w:rsid w:val="00360202"/>
    <w:rsid w:val="00360A17"/>
    <w:rsid w:val="00364D8D"/>
    <w:rsid w:val="00376F89"/>
    <w:rsid w:val="0037783F"/>
    <w:rsid w:val="0038009C"/>
    <w:rsid w:val="00380460"/>
    <w:rsid w:val="00381E2F"/>
    <w:rsid w:val="003829FD"/>
    <w:rsid w:val="00387292"/>
    <w:rsid w:val="00387EE7"/>
    <w:rsid w:val="00390BE8"/>
    <w:rsid w:val="003947EC"/>
    <w:rsid w:val="003A036B"/>
    <w:rsid w:val="003A1B28"/>
    <w:rsid w:val="003A2910"/>
    <w:rsid w:val="003A3191"/>
    <w:rsid w:val="003A50BA"/>
    <w:rsid w:val="003A50D0"/>
    <w:rsid w:val="003B2BF1"/>
    <w:rsid w:val="003B4D20"/>
    <w:rsid w:val="003C0BD8"/>
    <w:rsid w:val="003C56E8"/>
    <w:rsid w:val="003C5BAA"/>
    <w:rsid w:val="003F362B"/>
    <w:rsid w:val="003F5CA8"/>
    <w:rsid w:val="00400645"/>
    <w:rsid w:val="004032F7"/>
    <w:rsid w:val="004058CB"/>
    <w:rsid w:val="00406254"/>
    <w:rsid w:val="0040665F"/>
    <w:rsid w:val="00411E8C"/>
    <w:rsid w:val="0041421C"/>
    <w:rsid w:val="00414E96"/>
    <w:rsid w:val="00417077"/>
    <w:rsid w:val="00423ACD"/>
    <w:rsid w:val="004324D8"/>
    <w:rsid w:val="00434CA7"/>
    <w:rsid w:val="0043785D"/>
    <w:rsid w:val="00446A12"/>
    <w:rsid w:val="00450468"/>
    <w:rsid w:val="00451CBA"/>
    <w:rsid w:val="00452B8C"/>
    <w:rsid w:val="00452B94"/>
    <w:rsid w:val="00453567"/>
    <w:rsid w:val="00453C45"/>
    <w:rsid w:val="00464948"/>
    <w:rsid w:val="00464CDF"/>
    <w:rsid w:val="00470889"/>
    <w:rsid w:val="00472B05"/>
    <w:rsid w:val="004734D6"/>
    <w:rsid w:val="004742F0"/>
    <w:rsid w:val="00475072"/>
    <w:rsid w:val="00477609"/>
    <w:rsid w:val="00477E9F"/>
    <w:rsid w:val="00482146"/>
    <w:rsid w:val="00482781"/>
    <w:rsid w:val="0048311A"/>
    <w:rsid w:val="00483C2A"/>
    <w:rsid w:val="00486717"/>
    <w:rsid w:val="00487AEB"/>
    <w:rsid w:val="0049266C"/>
    <w:rsid w:val="00494105"/>
    <w:rsid w:val="004A38A7"/>
    <w:rsid w:val="004B0265"/>
    <w:rsid w:val="004B2D62"/>
    <w:rsid w:val="004B4E69"/>
    <w:rsid w:val="004B78AC"/>
    <w:rsid w:val="004C18A7"/>
    <w:rsid w:val="004C2DB3"/>
    <w:rsid w:val="004C2E65"/>
    <w:rsid w:val="004C612A"/>
    <w:rsid w:val="004C7467"/>
    <w:rsid w:val="004D354D"/>
    <w:rsid w:val="004D543E"/>
    <w:rsid w:val="004D6791"/>
    <w:rsid w:val="004E0B45"/>
    <w:rsid w:val="004E32B8"/>
    <w:rsid w:val="004E44AD"/>
    <w:rsid w:val="004E7B7B"/>
    <w:rsid w:val="004F5A86"/>
    <w:rsid w:val="004F5E25"/>
    <w:rsid w:val="004F69A7"/>
    <w:rsid w:val="005016EF"/>
    <w:rsid w:val="0050195E"/>
    <w:rsid w:val="00512CE8"/>
    <w:rsid w:val="00516027"/>
    <w:rsid w:val="005167A1"/>
    <w:rsid w:val="005251F2"/>
    <w:rsid w:val="00525BCB"/>
    <w:rsid w:val="00526212"/>
    <w:rsid w:val="00526A42"/>
    <w:rsid w:val="00527967"/>
    <w:rsid w:val="005310F6"/>
    <w:rsid w:val="005317A3"/>
    <w:rsid w:val="00532915"/>
    <w:rsid w:val="00533E2E"/>
    <w:rsid w:val="005345C8"/>
    <w:rsid w:val="005456A4"/>
    <w:rsid w:val="005460B0"/>
    <w:rsid w:val="00546AC4"/>
    <w:rsid w:val="00552649"/>
    <w:rsid w:val="00557447"/>
    <w:rsid w:val="00557B8B"/>
    <w:rsid w:val="005612F8"/>
    <w:rsid w:val="00561744"/>
    <w:rsid w:val="00563242"/>
    <w:rsid w:val="005746A4"/>
    <w:rsid w:val="005754FC"/>
    <w:rsid w:val="00577AEE"/>
    <w:rsid w:val="00580925"/>
    <w:rsid w:val="00584403"/>
    <w:rsid w:val="00584A8F"/>
    <w:rsid w:val="00592C98"/>
    <w:rsid w:val="005939BC"/>
    <w:rsid w:val="0059673D"/>
    <w:rsid w:val="00597B12"/>
    <w:rsid w:val="005A6631"/>
    <w:rsid w:val="005A77FE"/>
    <w:rsid w:val="005A7EE0"/>
    <w:rsid w:val="005B0275"/>
    <w:rsid w:val="005B1CFF"/>
    <w:rsid w:val="005C14E9"/>
    <w:rsid w:val="005D048E"/>
    <w:rsid w:val="005D26D1"/>
    <w:rsid w:val="005D2F65"/>
    <w:rsid w:val="005D5E9D"/>
    <w:rsid w:val="005D5F49"/>
    <w:rsid w:val="005E05C1"/>
    <w:rsid w:val="005E13C7"/>
    <w:rsid w:val="005E2CCF"/>
    <w:rsid w:val="005E63AF"/>
    <w:rsid w:val="005E775F"/>
    <w:rsid w:val="005F21BE"/>
    <w:rsid w:val="005F2C08"/>
    <w:rsid w:val="005F3116"/>
    <w:rsid w:val="005F34EB"/>
    <w:rsid w:val="005F5905"/>
    <w:rsid w:val="005F5CDE"/>
    <w:rsid w:val="006103FB"/>
    <w:rsid w:val="00612054"/>
    <w:rsid w:val="00612A3A"/>
    <w:rsid w:val="00612C60"/>
    <w:rsid w:val="00621EF6"/>
    <w:rsid w:val="00624704"/>
    <w:rsid w:val="00626B9E"/>
    <w:rsid w:val="006278C2"/>
    <w:rsid w:val="006302C8"/>
    <w:rsid w:val="00636765"/>
    <w:rsid w:val="00636AE0"/>
    <w:rsid w:val="006370CD"/>
    <w:rsid w:val="006519D7"/>
    <w:rsid w:val="00654FDC"/>
    <w:rsid w:val="00655C30"/>
    <w:rsid w:val="006563F3"/>
    <w:rsid w:val="006628F3"/>
    <w:rsid w:val="00664361"/>
    <w:rsid w:val="00664B61"/>
    <w:rsid w:val="00671C02"/>
    <w:rsid w:val="00671EEA"/>
    <w:rsid w:val="0067417C"/>
    <w:rsid w:val="00676FEB"/>
    <w:rsid w:val="006813D3"/>
    <w:rsid w:val="006819F7"/>
    <w:rsid w:val="00687F76"/>
    <w:rsid w:val="0069222C"/>
    <w:rsid w:val="006A0913"/>
    <w:rsid w:val="006A26EB"/>
    <w:rsid w:val="006A2893"/>
    <w:rsid w:val="006A2FEE"/>
    <w:rsid w:val="006B1B74"/>
    <w:rsid w:val="006B3059"/>
    <w:rsid w:val="006B6AA0"/>
    <w:rsid w:val="006B7153"/>
    <w:rsid w:val="006C1C44"/>
    <w:rsid w:val="006C27F4"/>
    <w:rsid w:val="006C4AFD"/>
    <w:rsid w:val="006D1FD1"/>
    <w:rsid w:val="006D33BE"/>
    <w:rsid w:val="006D3E9A"/>
    <w:rsid w:val="006D4B8D"/>
    <w:rsid w:val="006D7ACC"/>
    <w:rsid w:val="006D7C60"/>
    <w:rsid w:val="006E021D"/>
    <w:rsid w:val="006E2CEB"/>
    <w:rsid w:val="006E5E48"/>
    <w:rsid w:val="006F038B"/>
    <w:rsid w:val="006F18F7"/>
    <w:rsid w:val="006F23B7"/>
    <w:rsid w:val="006F4068"/>
    <w:rsid w:val="00701D84"/>
    <w:rsid w:val="0070416F"/>
    <w:rsid w:val="0071119B"/>
    <w:rsid w:val="00712A14"/>
    <w:rsid w:val="00715811"/>
    <w:rsid w:val="00716123"/>
    <w:rsid w:val="00722200"/>
    <w:rsid w:val="00722BEE"/>
    <w:rsid w:val="007242EC"/>
    <w:rsid w:val="00726CD1"/>
    <w:rsid w:val="00727DA3"/>
    <w:rsid w:val="0073131C"/>
    <w:rsid w:val="0073156D"/>
    <w:rsid w:val="00732C55"/>
    <w:rsid w:val="00733790"/>
    <w:rsid w:val="0073774B"/>
    <w:rsid w:val="00746789"/>
    <w:rsid w:val="00752316"/>
    <w:rsid w:val="00752623"/>
    <w:rsid w:val="00754DE8"/>
    <w:rsid w:val="00762C12"/>
    <w:rsid w:val="0076388E"/>
    <w:rsid w:val="007642DB"/>
    <w:rsid w:val="007642E9"/>
    <w:rsid w:val="0076565D"/>
    <w:rsid w:val="00766127"/>
    <w:rsid w:val="00767500"/>
    <w:rsid w:val="00767606"/>
    <w:rsid w:val="00770821"/>
    <w:rsid w:val="00773CBC"/>
    <w:rsid w:val="00786187"/>
    <w:rsid w:val="00787CE1"/>
    <w:rsid w:val="0079553F"/>
    <w:rsid w:val="00795632"/>
    <w:rsid w:val="00797779"/>
    <w:rsid w:val="007B0311"/>
    <w:rsid w:val="007B1647"/>
    <w:rsid w:val="007B5BE1"/>
    <w:rsid w:val="007C5E3C"/>
    <w:rsid w:val="007C60C2"/>
    <w:rsid w:val="007D48F4"/>
    <w:rsid w:val="007D6A57"/>
    <w:rsid w:val="007E57CF"/>
    <w:rsid w:val="007E664E"/>
    <w:rsid w:val="007F0958"/>
    <w:rsid w:val="007F0D3D"/>
    <w:rsid w:val="00800E3B"/>
    <w:rsid w:val="00803A70"/>
    <w:rsid w:val="008054EE"/>
    <w:rsid w:val="008058D6"/>
    <w:rsid w:val="00807248"/>
    <w:rsid w:val="00813C78"/>
    <w:rsid w:val="00816304"/>
    <w:rsid w:val="008202C0"/>
    <w:rsid w:val="00820552"/>
    <w:rsid w:val="00821EF6"/>
    <w:rsid w:val="008237EF"/>
    <w:rsid w:val="008260C1"/>
    <w:rsid w:val="00827628"/>
    <w:rsid w:val="00837300"/>
    <w:rsid w:val="0084061B"/>
    <w:rsid w:val="00844D39"/>
    <w:rsid w:val="00851541"/>
    <w:rsid w:val="00855EAC"/>
    <w:rsid w:val="00855EEA"/>
    <w:rsid w:val="00857469"/>
    <w:rsid w:val="00864FE0"/>
    <w:rsid w:val="0086561A"/>
    <w:rsid w:val="0087095D"/>
    <w:rsid w:val="00871408"/>
    <w:rsid w:val="00872B5F"/>
    <w:rsid w:val="00874BFA"/>
    <w:rsid w:val="00880C74"/>
    <w:rsid w:val="00890517"/>
    <w:rsid w:val="00890E25"/>
    <w:rsid w:val="00897DED"/>
    <w:rsid w:val="008A2249"/>
    <w:rsid w:val="008A7C26"/>
    <w:rsid w:val="008B3747"/>
    <w:rsid w:val="008B4542"/>
    <w:rsid w:val="008B60CC"/>
    <w:rsid w:val="008B61FC"/>
    <w:rsid w:val="008C0DFA"/>
    <w:rsid w:val="008C0FEE"/>
    <w:rsid w:val="008C388B"/>
    <w:rsid w:val="008D1194"/>
    <w:rsid w:val="008D5AA6"/>
    <w:rsid w:val="008E0892"/>
    <w:rsid w:val="008E5B6D"/>
    <w:rsid w:val="008F0598"/>
    <w:rsid w:val="008F4392"/>
    <w:rsid w:val="00900C87"/>
    <w:rsid w:val="00911AC3"/>
    <w:rsid w:val="00912509"/>
    <w:rsid w:val="00912F0A"/>
    <w:rsid w:val="00913B39"/>
    <w:rsid w:val="00914BE1"/>
    <w:rsid w:val="009268BB"/>
    <w:rsid w:val="00927474"/>
    <w:rsid w:val="00927B5D"/>
    <w:rsid w:val="00931000"/>
    <w:rsid w:val="00931DFE"/>
    <w:rsid w:val="009321E4"/>
    <w:rsid w:val="00935E44"/>
    <w:rsid w:val="009363A5"/>
    <w:rsid w:val="00936615"/>
    <w:rsid w:val="009378B9"/>
    <w:rsid w:val="00937944"/>
    <w:rsid w:val="0094373B"/>
    <w:rsid w:val="00945BBD"/>
    <w:rsid w:val="00946D57"/>
    <w:rsid w:val="00954ECE"/>
    <w:rsid w:val="00955817"/>
    <w:rsid w:val="0095671E"/>
    <w:rsid w:val="00963CB1"/>
    <w:rsid w:val="00971C62"/>
    <w:rsid w:val="00973E94"/>
    <w:rsid w:val="00974606"/>
    <w:rsid w:val="00974C72"/>
    <w:rsid w:val="009804FD"/>
    <w:rsid w:val="00980617"/>
    <w:rsid w:val="009828A2"/>
    <w:rsid w:val="00982AEF"/>
    <w:rsid w:val="0098345E"/>
    <w:rsid w:val="009848CD"/>
    <w:rsid w:val="00991E38"/>
    <w:rsid w:val="00994324"/>
    <w:rsid w:val="009956E3"/>
    <w:rsid w:val="009B1689"/>
    <w:rsid w:val="009C18E3"/>
    <w:rsid w:val="009C4F64"/>
    <w:rsid w:val="009C544E"/>
    <w:rsid w:val="009C6CFA"/>
    <w:rsid w:val="009C74A9"/>
    <w:rsid w:val="009D24EA"/>
    <w:rsid w:val="009E19BF"/>
    <w:rsid w:val="009E1F49"/>
    <w:rsid w:val="009E298E"/>
    <w:rsid w:val="009E528B"/>
    <w:rsid w:val="009E549E"/>
    <w:rsid w:val="009F114F"/>
    <w:rsid w:val="009F234A"/>
    <w:rsid w:val="009F71ED"/>
    <w:rsid w:val="00A026FB"/>
    <w:rsid w:val="00A034C8"/>
    <w:rsid w:val="00A0572F"/>
    <w:rsid w:val="00A06208"/>
    <w:rsid w:val="00A10186"/>
    <w:rsid w:val="00A10D34"/>
    <w:rsid w:val="00A12A33"/>
    <w:rsid w:val="00A1336E"/>
    <w:rsid w:val="00A16252"/>
    <w:rsid w:val="00A21B77"/>
    <w:rsid w:val="00A225A6"/>
    <w:rsid w:val="00A25A73"/>
    <w:rsid w:val="00A37727"/>
    <w:rsid w:val="00A4367F"/>
    <w:rsid w:val="00A45221"/>
    <w:rsid w:val="00A469FE"/>
    <w:rsid w:val="00A51998"/>
    <w:rsid w:val="00A51A24"/>
    <w:rsid w:val="00A545AC"/>
    <w:rsid w:val="00A5736C"/>
    <w:rsid w:val="00A67461"/>
    <w:rsid w:val="00A700AF"/>
    <w:rsid w:val="00A71AA5"/>
    <w:rsid w:val="00A73D4C"/>
    <w:rsid w:val="00A835DE"/>
    <w:rsid w:val="00A855E3"/>
    <w:rsid w:val="00A92626"/>
    <w:rsid w:val="00A92F21"/>
    <w:rsid w:val="00A936E8"/>
    <w:rsid w:val="00AA1D8D"/>
    <w:rsid w:val="00AA6766"/>
    <w:rsid w:val="00AB2D8B"/>
    <w:rsid w:val="00AB4215"/>
    <w:rsid w:val="00AB54F5"/>
    <w:rsid w:val="00AB70AD"/>
    <w:rsid w:val="00AD04B6"/>
    <w:rsid w:val="00AD0736"/>
    <w:rsid w:val="00AD0DB2"/>
    <w:rsid w:val="00AD1191"/>
    <w:rsid w:val="00AD4467"/>
    <w:rsid w:val="00AD654C"/>
    <w:rsid w:val="00B0449F"/>
    <w:rsid w:val="00B0546A"/>
    <w:rsid w:val="00B076BA"/>
    <w:rsid w:val="00B158A3"/>
    <w:rsid w:val="00B17F37"/>
    <w:rsid w:val="00B22208"/>
    <w:rsid w:val="00B23DED"/>
    <w:rsid w:val="00B25700"/>
    <w:rsid w:val="00B2607B"/>
    <w:rsid w:val="00B30F1E"/>
    <w:rsid w:val="00B31DE6"/>
    <w:rsid w:val="00B34110"/>
    <w:rsid w:val="00B34BE3"/>
    <w:rsid w:val="00B363AC"/>
    <w:rsid w:val="00B365AD"/>
    <w:rsid w:val="00B36872"/>
    <w:rsid w:val="00B40169"/>
    <w:rsid w:val="00B4158D"/>
    <w:rsid w:val="00B41677"/>
    <w:rsid w:val="00B43A2B"/>
    <w:rsid w:val="00B442A0"/>
    <w:rsid w:val="00B47730"/>
    <w:rsid w:val="00B47C1E"/>
    <w:rsid w:val="00B53A23"/>
    <w:rsid w:val="00B53E61"/>
    <w:rsid w:val="00B613AE"/>
    <w:rsid w:val="00B624C0"/>
    <w:rsid w:val="00B6275E"/>
    <w:rsid w:val="00B6340D"/>
    <w:rsid w:val="00B70EB5"/>
    <w:rsid w:val="00B74018"/>
    <w:rsid w:val="00B75300"/>
    <w:rsid w:val="00B76B41"/>
    <w:rsid w:val="00B82F2B"/>
    <w:rsid w:val="00B84D41"/>
    <w:rsid w:val="00B85251"/>
    <w:rsid w:val="00B90A5F"/>
    <w:rsid w:val="00B91522"/>
    <w:rsid w:val="00B963BD"/>
    <w:rsid w:val="00BA0C48"/>
    <w:rsid w:val="00BA0C6D"/>
    <w:rsid w:val="00BA49FB"/>
    <w:rsid w:val="00BA62A3"/>
    <w:rsid w:val="00BA7298"/>
    <w:rsid w:val="00BA78D8"/>
    <w:rsid w:val="00BB0CA4"/>
    <w:rsid w:val="00BB3954"/>
    <w:rsid w:val="00BB4773"/>
    <w:rsid w:val="00BB565F"/>
    <w:rsid w:val="00BB57CE"/>
    <w:rsid w:val="00BB7C06"/>
    <w:rsid w:val="00BC1692"/>
    <w:rsid w:val="00BC2C5E"/>
    <w:rsid w:val="00BC3AD4"/>
    <w:rsid w:val="00BC5128"/>
    <w:rsid w:val="00BC52BE"/>
    <w:rsid w:val="00BC56AC"/>
    <w:rsid w:val="00BD3EEA"/>
    <w:rsid w:val="00BE3569"/>
    <w:rsid w:val="00BE477A"/>
    <w:rsid w:val="00BE4BE4"/>
    <w:rsid w:val="00BE6409"/>
    <w:rsid w:val="00BF14E6"/>
    <w:rsid w:val="00BF2E44"/>
    <w:rsid w:val="00BF4DC3"/>
    <w:rsid w:val="00BF64E3"/>
    <w:rsid w:val="00C01A6C"/>
    <w:rsid w:val="00C02144"/>
    <w:rsid w:val="00C03BDE"/>
    <w:rsid w:val="00C11B78"/>
    <w:rsid w:val="00C166C9"/>
    <w:rsid w:val="00C17C73"/>
    <w:rsid w:val="00C241D3"/>
    <w:rsid w:val="00C255B6"/>
    <w:rsid w:val="00C32D6A"/>
    <w:rsid w:val="00C332FC"/>
    <w:rsid w:val="00C33AD4"/>
    <w:rsid w:val="00C35C80"/>
    <w:rsid w:val="00C36EEE"/>
    <w:rsid w:val="00C3781A"/>
    <w:rsid w:val="00C40AA1"/>
    <w:rsid w:val="00C40D07"/>
    <w:rsid w:val="00C417CB"/>
    <w:rsid w:val="00C45C9B"/>
    <w:rsid w:val="00C50108"/>
    <w:rsid w:val="00C5274F"/>
    <w:rsid w:val="00C529F5"/>
    <w:rsid w:val="00C54F5D"/>
    <w:rsid w:val="00C57179"/>
    <w:rsid w:val="00C57271"/>
    <w:rsid w:val="00C62030"/>
    <w:rsid w:val="00C6494C"/>
    <w:rsid w:val="00C651D8"/>
    <w:rsid w:val="00C67084"/>
    <w:rsid w:val="00C679A8"/>
    <w:rsid w:val="00C70550"/>
    <w:rsid w:val="00C71BC5"/>
    <w:rsid w:val="00C7240B"/>
    <w:rsid w:val="00C743D7"/>
    <w:rsid w:val="00C7551B"/>
    <w:rsid w:val="00C759F9"/>
    <w:rsid w:val="00C811CE"/>
    <w:rsid w:val="00C84BF2"/>
    <w:rsid w:val="00C8787C"/>
    <w:rsid w:val="00C90B32"/>
    <w:rsid w:val="00CA3028"/>
    <w:rsid w:val="00CA3A39"/>
    <w:rsid w:val="00CA78A1"/>
    <w:rsid w:val="00CA7CA1"/>
    <w:rsid w:val="00CB0664"/>
    <w:rsid w:val="00CB2964"/>
    <w:rsid w:val="00CB7511"/>
    <w:rsid w:val="00CC08A5"/>
    <w:rsid w:val="00CC2035"/>
    <w:rsid w:val="00CC6049"/>
    <w:rsid w:val="00CD1353"/>
    <w:rsid w:val="00CD36B2"/>
    <w:rsid w:val="00CD3EF9"/>
    <w:rsid w:val="00CD64E1"/>
    <w:rsid w:val="00CE2B4A"/>
    <w:rsid w:val="00CE3673"/>
    <w:rsid w:val="00CE71C1"/>
    <w:rsid w:val="00CF4169"/>
    <w:rsid w:val="00CF42EA"/>
    <w:rsid w:val="00CF45C9"/>
    <w:rsid w:val="00D03210"/>
    <w:rsid w:val="00D1554F"/>
    <w:rsid w:val="00D17ABB"/>
    <w:rsid w:val="00D21CF5"/>
    <w:rsid w:val="00D24759"/>
    <w:rsid w:val="00D255FE"/>
    <w:rsid w:val="00D27A23"/>
    <w:rsid w:val="00D32878"/>
    <w:rsid w:val="00D34FDF"/>
    <w:rsid w:val="00D3741A"/>
    <w:rsid w:val="00D41160"/>
    <w:rsid w:val="00D4561D"/>
    <w:rsid w:val="00D46556"/>
    <w:rsid w:val="00D5066F"/>
    <w:rsid w:val="00D51831"/>
    <w:rsid w:val="00D534F5"/>
    <w:rsid w:val="00D53CE2"/>
    <w:rsid w:val="00D56967"/>
    <w:rsid w:val="00D61E6B"/>
    <w:rsid w:val="00D66FA3"/>
    <w:rsid w:val="00D74D5A"/>
    <w:rsid w:val="00D75C44"/>
    <w:rsid w:val="00D764AE"/>
    <w:rsid w:val="00D77401"/>
    <w:rsid w:val="00D8471E"/>
    <w:rsid w:val="00D908EC"/>
    <w:rsid w:val="00D96143"/>
    <w:rsid w:val="00DA03C2"/>
    <w:rsid w:val="00DA278A"/>
    <w:rsid w:val="00DA51A6"/>
    <w:rsid w:val="00DA6C27"/>
    <w:rsid w:val="00DB0B6E"/>
    <w:rsid w:val="00DB5CD2"/>
    <w:rsid w:val="00DB661F"/>
    <w:rsid w:val="00DB6F93"/>
    <w:rsid w:val="00DC1AE2"/>
    <w:rsid w:val="00DC1C6A"/>
    <w:rsid w:val="00DC30B2"/>
    <w:rsid w:val="00DC3597"/>
    <w:rsid w:val="00DC36A6"/>
    <w:rsid w:val="00DC5AED"/>
    <w:rsid w:val="00DD0286"/>
    <w:rsid w:val="00DD250C"/>
    <w:rsid w:val="00DD3325"/>
    <w:rsid w:val="00DD78A7"/>
    <w:rsid w:val="00DE051A"/>
    <w:rsid w:val="00DE2289"/>
    <w:rsid w:val="00DE3257"/>
    <w:rsid w:val="00DE5B9C"/>
    <w:rsid w:val="00DF07DF"/>
    <w:rsid w:val="00DF681B"/>
    <w:rsid w:val="00E01017"/>
    <w:rsid w:val="00E0339A"/>
    <w:rsid w:val="00E07C1B"/>
    <w:rsid w:val="00E07D49"/>
    <w:rsid w:val="00E13121"/>
    <w:rsid w:val="00E2284D"/>
    <w:rsid w:val="00E23011"/>
    <w:rsid w:val="00E2474A"/>
    <w:rsid w:val="00E27847"/>
    <w:rsid w:val="00E304CE"/>
    <w:rsid w:val="00E35E1D"/>
    <w:rsid w:val="00E41ADA"/>
    <w:rsid w:val="00E43292"/>
    <w:rsid w:val="00E436F9"/>
    <w:rsid w:val="00E46A6B"/>
    <w:rsid w:val="00E47FD5"/>
    <w:rsid w:val="00E51167"/>
    <w:rsid w:val="00E53B21"/>
    <w:rsid w:val="00E56AF1"/>
    <w:rsid w:val="00E63C43"/>
    <w:rsid w:val="00E73C90"/>
    <w:rsid w:val="00E77961"/>
    <w:rsid w:val="00E80DAC"/>
    <w:rsid w:val="00E82D83"/>
    <w:rsid w:val="00E85FE8"/>
    <w:rsid w:val="00E87F71"/>
    <w:rsid w:val="00E92C24"/>
    <w:rsid w:val="00E93B1A"/>
    <w:rsid w:val="00E96131"/>
    <w:rsid w:val="00EA0008"/>
    <w:rsid w:val="00EA590E"/>
    <w:rsid w:val="00EA5B9E"/>
    <w:rsid w:val="00EA64A4"/>
    <w:rsid w:val="00EA7870"/>
    <w:rsid w:val="00EB1094"/>
    <w:rsid w:val="00EB158C"/>
    <w:rsid w:val="00EB4BFE"/>
    <w:rsid w:val="00EC022C"/>
    <w:rsid w:val="00EC4B3D"/>
    <w:rsid w:val="00EC5799"/>
    <w:rsid w:val="00ED7429"/>
    <w:rsid w:val="00EE4647"/>
    <w:rsid w:val="00EE54A8"/>
    <w:rsid w:val="00EE7AA9"/>
    <w:rsid w:val="00EF199A"/>
    <w:rsid w:val="00EF4A57"/>
    <w:rsid w:val="00EF5E2A"/>
    <w:rsid w:val="00F046CB"/>
    <w:rsid w:val="00F04B90"/>
    <w:rsid w:val="00F0599C"/>
    <w:rsid w:val="00F0688A"/>
    <w:rsid w:val="00F1354E"/>
    <w:rsid w:val="00F13D5A"/>
    <w:rsid w:val="00F2016D"/>
    <w:rsid w:val="00F21B2B"/>
    <w:rsid w:val="00F239B7"/>
    <w:rsid w:val="00F248AC"/>
    <w:rsid w:val="00F25583"/>
    <w:rsid w:val="00F25E39"/>
    <w:rsid w:val="00F26FA6"/>
    <w:rsid w:val="00F27337"/>
    <w:rsid w:val="00F30052"/>
    <w:rsid w:val="00F30513"/>
    <w:rsid w:val="00F37FA8"/>
    <w:rsid w:val="00F42264"/>
    <w:rsid w:val="00F4572D"/>
    <w:rsid w:val="00F45EB6"/>
    <w:rsid w:val="00F50F9E"/>
    <w:rsid w:val="00F51222"/>
    <w:rsid w:val="00F51FF4"/>
    <w:rsid w:val="00F538CD"/>
    <w:rsid w:val="00F5703F"/>
    <w:rsid w:val="00F6178B"/>
    <w:rsid w:val="00F630F2"/>
    <w:rsid w:val="00F659BF"/>
    <w:rsid w:val="00F670A2"/>
    <w:rsid w:val="00F83BB4"/>
    <w:rsid w:val="00F86BE3"/>
    <w:rsid w:val="00F90506"/>
    <w:rsid w:val="00F91FE3"/>
    <w:rsid w:val="00F93701"/>
    <w:rsid w:val="00FA30B3"/>
    <w:rsid w:val="00FA7468"/>
    <w:rsid w:val="00FB4739"/>
    <w:rsid w:val="00FB4ACD"/>
    <w:rsid w:val="00FB557B"/>
    <w:rsid w:val="00FC22C9"/>
    <w:rsid w:val="00FC37D5"/>
    <w:rsid w:val="00FC3BEC"/>
    <w:rsid w:val="00FC6432"/>
    <w:rsid w:val="00FC693F"/>
    <w:rsid w:val="00FC70A3"/>
    <w:rsid w:val="00FD1201"/>
    <w:rsid w:val="00FD2F8E"/>
    <w:rsid w:val="00FD6089"/>
    <w:rsid w:val="00FD753C"/>
    <w:rsid w:val="00FE213C"/>
    <w:rsid w:val="00FE495C"/>
    <w:rsid w:val="00FE684E"/>
    <w:rsid w:val="00FE7D2B"/>
    <w:rsid w:val="00FF0ABF"/>
    <w:rsid w:val="00FF28BB"/>
    <w:rsid w:val="00FF40C8"/>
    <w:rsid w:val="00FF40D4"/>
    <w:rsid w:val="00FF4951"/>
    <w:rsid w:val="00FF61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27A1DE"/>
  <w15:docId w15:val="{59F450A0-E469-40B1-82A6-121FF8FBC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671EEA"/>
    <w:rPr>
      <w:color w:val="0000FF" w:themeColor="hyperlink"/>
      <w:u w:val="single"/>
    </w:rPr>
  </w:style>
  <w:style w:type="character" w:customStyle="1" w:styleId="UnresolvedMention1">
    <w:name w:val="Unresolved Mention1"/>
    <w:basedOn w:val="DefaultParagraphFont"/>
    <w:uiPriority w:val="99"/>
    <w:semiHidden/>
    <w:unhideWhenUsed/>
    <w:rsid w:val="00671EEA"/>
    <w:rPr>
      <w:color w:val="605E5C"/>
      <w:shd w:val="clear" w:color="auto" w:fill="E1DFDD"/>
    </w:rPr>
  </w:style>
  <w:style w:type="paragraph" w:styleId="FootnoteText">
    <w:name w:val="footnote text"/>
    <w:basedOn w:val="Normal"/>
    <w:link w:val="FootnoteTextChar"/>
    <w:uiPriority w:val="99"/>
    <w:semiHidden/>
    <w:unhideWhenUsed/>
    <w:rsid w:val="008260C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60C1"/>
    <w:rPr>
      <w:sz w:val="20"/>
      <w:szCs w:val="20"/>
    </w:rPr>
  </w:style>
  <w:style w:type="character" w:styleId="FootnoteReference">
    <w:name w:val="footnote reference"/>
    <w:basedOn w:val="DefaultParagraphFont"/>
    <w:uiPriority w:val="99"/>
    <w:semiHidden/>
    <w:unhideWhenUsed/>
    <w:rsid w:val="008260C1"/>
    <w:rPr>
      <w:vertAlign w:val="superscript"/>
    </w:rPr>
  </w:style>
  <w:style w:type="paragraph" w:styleId="BalloonText">
    <w:name w:val="Balloon Text"/>
    <w:basedOn w:val="Normal"/>
    <w:link w:val="BalloonTextChar"/>
    <w:uiPriority w:val="99"/>
    <w:semiHidden/>
    <w:unhideWhenUsed/>
    <w:rsid w:val="00787C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7CE1"/>
    <w:rPr>
      <w:rFonts w:ascii="Segoe UI" w:hAnsi="Segoe UI" w:cs="Segoe UI"/>
      <w:sz w:val="18"/>
      <w:szCs w:val="18"/>
    </w:rPr>
  </w:style>
  <w:style w:type="paragraph" w:styleId="Revision">
    <w:name w:val="Revision"/>
    <w:hidden/>
    <w:uiPriority w:val="99"/>
    <w:semiHidden/>
    <w:rsid w:val="00733790"/>
    <w:pPr>
      <w:spacing w:after="0" w:line="240" w:lineRule="auto"/>
    </w:pPr>
  </w:style>
  <w:style w:type="character" w:styleId="FollowedHyperlink">
    <w:name w:val="FollowedHyperlink"/>
    <w:basedOn w:val="DefaultParagraphFont"/>
    <w:uiPriority w:val="99"/>
    <w:semiHidden/>
    <w:unhideWhenUsed/>
    <w:rsid w:val="00EC579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D0897-DF8B-4A66-92C1-091C342DC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17</Pages>
  <Words>3064</Words>
  <Characters>17471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Lương Tuấn Anh</cp:lastModifiedBy>
  <cp:revision>402</cp:revision>
  <dcterms:created xsi:type="dcterms:W3CDTF">2026-04-07T09:27:00Z</dcterms:created>
  <dcterms:modified xsi:type="dcterms:W3CDTF">2026-04-28T08:07:00Z</dcterms:modified>
  <cp:category/>
</cp:coreProperties>
</file>